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64021" w:rsidRPr="00466E23" w:rsidRDefault="00864021" w:rsidP="00377CAD">
      <w:pPr>
        <w:spacing w:line="360" w:lineRule="auto"/>
        <w:jc w:val="center"/>
        <w:rPr>
          <w:rFonts w:ascii="Gill Sans MT" w:hAnsi="Gill Sans MT" w:cs="Courier New"/>
          <w:sz w:val="40"/>
          <w:szCs w:val="40"/>
        </w:rPr>
      </w:pPr>
      <w:r w:rsidRPr="00466E23">
        <w:rPr>
          <w:rFonts w:ascii="Gill Sans MT" w:hAnsi="Gill Sans MT" w:cs="Courier New"/>
          <w:b/>
          <w:bCs/>
          <w:sz w:val="40"/>
          <w:szCs w:val="40"/>
        </w:rPr>
        <w:t>Breathe</w:t>
      </w:r>
    </w:p>
    <w:p w:rsidR="00864021" w:rsidRPr="00466E23" w:rsidRDefault="00864021" w:rsidP="00377CAD">
      <w:pPr>
        <w:spacing w:line="360" w:lineRule="auto"/>
        <w:rPr>
          <w:rFonts w:ascii="Times" w:hAnsi="Times" w:cs="Courier New"/>
          <w:b/>
          <w:bCs/>
          <w:sz w:val="28"/>
          <w:szCs w:val="28"/>
        </w:rPr>
      </w:pPr>
    </w:p>
    <w:p w:rsidR="00864021" w:rsidRPr="00466E23" w:rsidRDefault="00864021" w:rsidP="00377CAD">
      <w:pPr>
        <w:spacing w:line="360" w:lineRule="auto"/>
        <w:rPr>
          <w:rFonts w:ascii="Times" w:hAnsi="Times" w:cs="Courier New"/>
          <w:b/>
          <w:bCs/>
          <w:sz w:val="28"/>
          <w:szCs w:val="28"/>
        </w:rPr>
      </w:pPr>
      <w:r w:rsidRPr="00466E23">
        <w:rPr>
          <w:rFonts w:ascii="Times" w:hAnsi="Times" w:cs="Courier New"/>
          <w:b/>
          <w:bCs/>
          <w:sz w:val="28"/>
          <w:szCs w:val="28"/>
        </w:rPr>
        <w:t>Module</w:t>
      </w:r>
      <w:r w:rsidR="00530293" w:rsidRPr="00466E23">
        <w:rPr>
          <w:rFonts w:ascii="Times" w:hAnsi="Times" w:cs="Courier New"/>
          <w:b/>
          <w:sz w:val="28"/>
          <w:szCs w:val="28"/>
        </w:rPr>
        <w:t>: PLAYING THE GAME</w:t>
      </w:r>
    </w:p>
    <w:p w:rsidR="00864021" w:rsidRPr="00466E23" w:rsidRDefault="00864021" w:rsidP="00377CAD">
      <w:pPr>
        <w:spacing w:line="360" w:lineRule="auto"/>
        <w:rPr>
          <w:rFonts w:ascii="Times" w:hAnsi="Times" w:cs="Courier New"/>
          <w:b/>
          <w:bCs/>
          <w:sz w:val="28"/>
          <w:szCs w:val="28"/>
        </w:rPr>
      </w:pPr>
      <w:r w:rsidRPr="00466E23">
        <w:rPr>
          <w:rFonts w:ascii="Times" w:hAnsi="Times" w:cs="Courier New"/>
          <w:b/>
          <w:bCs/>
          <w:sz w:val="28"/>
          <w:szCs w:val="28"/>
        </w:rPr>
        <w:t>Lesson 3:</w:t>
      </w:r>
      <w:r w:rsidR="00530293" w:rsidRPr="00466E23">
        <w:rPr>
          <w:rFonts w:ascii="Times" w:hAnsi="Times" w:cs="Courier New"/>
          <w:b/>
          <w:sz w:val="28"/>
          <w:szCs w:val="28"/>
        </w:rPr>
        <w:t xml:space="preserve"> CHECKING THE SCORE</w:t>
      </w:r>
    </w:p>
    <w:p w:rsidR="00864021" w:rsidRPr="00466E23" w:rsidRDefault="00864021" w:rsidP="00377CAD">
      <w:pPr>
        <w:spacing w:line="360" w:lineRule="auto"/>
        <w:rPr>
          <w:rFonts w:ascii="Times" w:hAnsi="Times" w:cs="Courier New"/>
          <w:sz w:val="28"/>
          <w:szCs w:val="28"/>
        </w:rPr>
      </w:pPr>
    </w:p>
    <w:p w:rsidR="00864021" w:rsidRPr="00466E23" w:rsidRDefault="00864021" w:rsidP="00377CAD">
      <w:pPr>
        <w:spacing w:line="360" w:lineRule="auto"/>
        <w:rPr>
          <w:rFonts w:ascii="Times" w:hAnsi="Times" w:cs="Courier New"/>
          <w:sz w:val="28"/>
          <w:szCs w:val="28"/>
        </w:rPr>
      </w:pPr>
    </w:p>
    <w:p w:rsidR="00864021" w:rsidRPr="00466E23" w:rsidRDefault="00864021" w:rsidP="00377CAD">
      <w:pPr>
        <w:spacing w:line="360" w:lineRule="auto"/>
        <w:rPr>
          <w:rFonts w:ascii="Times" w:hAnsi="Times" w:cs="Courier New"/>
          <w:b/>
          <w:bCs/>
          <w:sz w:val="28"/>
          <w:szCs w:val="28"/>
        </w:rPr>
      </w:pPr>
      <w:r w:rsidRPr="00466E23">
        <w:rPr>
          <w:rFonts w:ascii="Times" w:hAnsi="Times" w:cs="Courier New"/>
          <w:b/>
          <w:bCs/>
          <w:sz w:val="28"/>
          <w:szCs w:val="28"/>
        </w:rPr>
        <w:t>Objectives:</w:t>
      </w:r>
    </w:p>
    <w:p w:rsidR="000C0E78" w:rsidRPr="00466E23" w:rsidRDefault="000C0E78" w:rsidP="00377CAD">
      <w:pPr>
        <w:tabs>
          <w:tab w:val="left" w:pos="-2535"/>
          <w:tab w:val="left" w:pos="465"/>
        </w:tabs>
        <w:spacing w:line="360" w:lineRule="auto"/>
        <w:ind w:left="675"/>
        <w:rPr>
          <w:rFonts w:ascii="Times" w:hAnsi="Times" w:cs="Courier New"/>
        </w:rPr>
      </w:pPr>
    </w:p>
    <w:p w:rsidR="00864021" w:rsidRPr="00466E23" w:rsidRDefault="00864021" w:rsidP="00377CAD">
      <w:pPr>
        <w:numPr>
          <w:ilvl w:val="0"/>
          <w:numId w:val="4"/>
        </w:numPr>
        <w:tabs>
          <w:tab w:val="left" w:pos="-2535"/>
          <w:tab w:val="left" w:pos="465"/>
        </w:tabs>
        <w:spacing w:line="360" w:lineRule="auto"/>
        <w:rPr>
          <w:rFonts w:ascii="Times" w:hAnsi="Times" w:cs="Courier New"/>
        </w:rPr>
      </w:pPr>
      <w:r w:rsidRPr="00466E23">
        <w:rPr>
          <w:rFonts w:ascii="Times" w:hAnsi="Times" w:cs="Courier New"/>
        </w:rPr>
        <w:t>Students</w:t>
      </w:r>
      <w:r w:rsidR="007D26AC" w:rsidRPr="00466E23">
        <w:rPr>
          <w:rFonts w:ascii="Times" w:hAnsi="Times" w:cs="Courier New"/>
        </w:rPr>
        <w:t xml:space="preserve"> will</w:t>
      </w:r>
      <w:r w:rsidRPr="00466E23">
        <w:rPr>
          <w:rFonts w:ascii="Times" w:hAnsi="Times" w:cs="Courier New"/>
        </w:rPr>
        <w:t xml:space="preserve"> learn that faith cannot remain stagnant and a true relationship with Christ requires action.</w:t>
      </w:r>
      <w:r w:rsidR="000C0E78" w:rsidRPr="00466E23">
        <w:rPr>
          <w:rFonts w:ascii="Times" w:hAnsi="Times" w:cs="Courier New"/>
        </w:rPr>
        <w:t xml:space="preserve"> </w:t>
      </w:r>
    </w:p>
    <w:p w:rsidR="00864021" w:rsidRPr="00466E23" w:rsidRDefault="00864021" w:rsidP="00377CAD">
      <w:pPr>
        <w:numPr>
          <w:ilvl w:val="0"/>
          <w:numId w:val="4"/>
        </w:numPr>
        <w:tabs>
          <w:tab w:val="left" w:pos="-2535"/>
          <w:tab w:val="left" w:pos="465"/>
        </w:tabs>
        <w:spacing w:line="360" w:lineRule="auto"/>
        <w:rPr>
          <w:rFonts w:ascii="Times" w:hAnsi="Times" w:cs="Courier New"/>
        </w:rPr>
      </w:pPr>
      <w:r w:rsidRPr="00466E23">
        <w:rPr>
          <w:rFonts w:ascii="Times" w:hAnsi="Times" w:cs="Courier New"/>
        </w:rPr>
        <w:t xml:space="preserve">Students will understand that the “fruit” of our actions shows the world what kind of people </w:t>
      </w:r>
      <w:r w:rsidR="007D26AC" w:rsidRPr="00466E23">
        <w:rPr>
          <w:rFonts w:ascii="Times" w:hAnsi="Times" w:cs="Courier New"/>
        </w:rPr>
        <w:t>Christians</w:t>
      </w:r>
      <w:r w:rsidRPr="00466E23">
        <w:rPr>
          <w:rFonts w:ascii="Times" w:hAnsi="Times" w:cs="Courier New"/>
        </w:rPr>
        <w:t xml:space="preserve"> are</w:t>
      </w:r>
      <w:r w:rsidR="007D26AC" w:rsidRPr="00466E23">
        <w:rPr>
          <w:rFonts w:ascii="Times" w:hAnsi="Times" w:cs="Courier New"/>
        </w:rPr>
        <w:t>.</w:t>
      </w:r>
    </w:p>
    <w:p w:rsidR="00864021" w:rsidRPr="00466E23" w:rsidRDefault="00864021" w:rsidP="00377CAD">
      <w:pPr>
        <w:tabs>
          <w:tab w:val="left" w:pos="-2535"/>
          <w:tab w:val="left" w:pos="465"/>
        </w:tabs>
        <w:spacing w:line="360" w:lineRule="auto"/>
        <w:ind w:left="675"/>
        <w:rPr>
          <w:rFonts w:ascii="Times" w:hAnsi="Times" w:cs="Courier New"/>
        </w:rPr>
      </w:pPr>
    </w:p>
    <w:p w:rsidR="000C0E78" w:rsidRPr="00466E23" w:rsidRDefault="000C0E78" w:rsidP="00377CAD">
      <w:pPr>
        <w:tabs>
          <w:tab w:val="left" w:pos="-2535"/>
          <w:tab w:val="left" w:pos="465"/>
        </w:tabs>
        <w:spacing w:line="360" w:lineRule="auto"/>
        <w:ind w:left="675"/>
        <w:rPr>
          <w:rFonts w:ascii="Times" w:hAnsi="Times" w:cs="Courier New"/>
        </w:rPr>
      </w:pPr>
    </w:p>
    <w:p w:rsidR="00864021" w:rsidRPr="00466E23" w:rsidRDefault="00864021" w:rsidP="00377CAD">
      <w:pPr>
        <w:spacing w:line="360" w:lineRule="auto"/>
        <w:rPr>
          <w:rFonts w:ascii="Times" w:hAnsi="Times" w:cs="Courier New"/>
          <w:b/>
          <w:bCs/>
          <w:sz w:val="28"/>
          <w:szCs w:val="28"/>
        </w:rPr>
      </w:pPr>
      <w:r w:rsidRPr="00466E23">
        <w:rPr>
          <w:rFonts w:ascii="Times" w:hAnsi="Times" w:cs="Courier New"/>
          <w:b/>
          <w:bCs/>
          <w:sz w:val="28"/>
          <w:szCs w:val="28"/>
        </w:rPr>
        <w:t>Materials Needed</w:t>
      </w:r>
    </w:p>
    <w:p w:rsidR="000C0E78" w:rsidRPr="00466E23" w:rsidRDefault="000C0E78" w:rsidP="00377CAD">
      <w:pPr>
        <w:tabs>
          <w:tab w:val="left" w:pos="540"/>
        </w:tabs>
        <w:spacing w:line="360" w:lineRule="auto"/>
        <w:ind w:left="3960"/>
        <w:rPr>
          <w:rFonts w:ascii="Times" w:hAnsi="Times" w:cs="Courier New"/>
        </w:rPr>
      </w:pPr>
    </w:p>
    <w:p w:rsidR="00716671" w:rsidRPr="00466E23" w:rsidRDefault="000C0E78" w:rsidP="00377CAD">
      <w:pPr>
        <w:numPr>
          <w:ilvl w:val="0"/>
          <w:numId w:val="5"/>
        </w:numPr>
        <w:tabs>
          <w:tab w:val="clear" w:pos="3960"/>
          <w:tab w:val="left" w:pos="540"/>
          <w:tab w:val="num" w:pos="720"/>
        </w:tabs>
        <w:spacing w:line="360" w:lineRule="auto"/>
        <w:ind w:left="720" w:hanging="360"/>
        <w:rPr>
          <w:rFonts w:ascii="Times" w:hAnsi="Times" w:cs="Courier New"/>
        </w:rPr>
      </w:pPr>
      <w:r w:rsidRPr="00466E23">
        <w:rPr>
          <w:rFonts w:ascii="Times" w:hAnsi="Times" w:cs="Courier New"/>
        </w:rPr>
        <w:t>Printed copies of Appendix A-E</w:t>
      </w:r>
      <w:r w:rsidR="00716671" w:rsidRPr="00466E23">
        <w:rPr>
          <w:rFonts w:ascii="Times" w:hAnsi="Times" w:cs="Courier New"/>
        </w:rPr>
        <w:t xml:space="preserve"> (or displayed via an overhead projector or LCD projector)</w:t>
      </w:r>
    </w:p>
    <w:p w:rsidR="00864021" w:rsidRPr="00466E23" w:rsidRDefault="00864021" w:rsidP="00377CAD">
      <w:pPr>
        <w:numPr>
          <w:ilvl w:val="0"/>
          <w:numId w:val="5"/>
        </w:numPr>
        <w:tabs>
          <w:tab w:val="clear" w:pos="3960"/>
          <w:tab w:val="left" w:pos="540"/>
          <w:tab w:val="num" w:pos="720"/>
        </w:tabs>
        <w:spacing w:line="360" w:lineRule="auto"/>
        <w:rPr>
          <w:rFonts w:ascii="Times" w:hAnsi="Times" w:cs="Courier New"/>
        </w:rPr>
      </w:pPr>
      <w:r w:rsidRPr="00466E23">
        <w:rPr>
          <w:rFonts w:ascii="Times" w:hAnsi="Times" w:cs="Courier New"/>
        </w:rPr>
        <w:t>Bibles</w:t>
      </w:r>
    </w:p>
    <w:p w:rsidR="00716671" w:rsidRPr="00466E23" w:rsidRDefault="00716671" w:rsidP="00377CAD">
      <w:pPr>
        <w:numPr>
          <w:ilvl w:val="0"/>
          <w:numId w:val="5"/>
        </w:numPr>
        <w:tabs>
          <w:tab w:val="clear" w:pos="3960"/>
          <w:tab w:val="left" w:pos="540"/>
          <w:tab w:val="num" w:pos="720"/>
        </w:tabs>
        <w:spacing w:line="360" w:lineRule="auto"/>
        <w:rPr>
          <w:rFonts w:ascii="Times" w:hAnsi="Times" w:cs="Courier New"/>
        </w:rPr>
      </w:pPr>
      <w:r w:rsidRPr="00466E23">
        <w:rPr>
          <w:rFonts w:ascii="Times" w:hAnsi="Times" w:cs="Courier New"/>
        </w:rPr>
        <w:t>Optional: copies of Appendix F</w:t>
      </w:r>
    </w:p>
    <w:p w:rsidR="00864021" w:rsidRPr="00466E23" w:rsidRDefault="00864021" w:rsidP="00377CAD">
      <w:pPr>
        <w:numPr>
          <w:ilvl w:val="0"/>
          <w:numId w:val="5"/>
        </w:numPr>
        <w:tabs>
          <w:tab w:val="clear" w:pos="3960"/>
          <w:tab w:val="left" w:pos="540"/>
          <w:tab w:val="num" w:pos="720"/>
        </w:tabs>
        <w:spacing w:line="360" w:lineRule="auto"/>
        <w:rPr>
          <w:rFonts w:ascii="Times" w:hAnsi="Times" w:cs="Courier New"/>
        </w:rPr>
      </w:pPr>
      <w:r w:rsidRPr="00466E23">
        <w:rPr>
          <w:rFonts w:ascii="Times" w:hAnsi="Times" w:cs="Courier New"/>
        </w:rPr>
        <w:t>Recipe cards</w:t>
      </w:r>
    </w:p>
    <w:p w:rsidR="00864021" w:rsidRPr="00466E23" w:rsidRDefault="00864021" w:rsidP="00377CAD">
      <w:pPr>
        <w:numPr>
          <w:ilvl w:val="0"/>
          <w:numId w:val="5"/>
        </w:numPr>
        <w:tabs>
          <w:tab w:val="clear" w:pos="3960"/>
          <w:tab w:val="left" w:pos="540"/>
          <w:tab w:val="num" w:pos="720"/>
        </w:tabs>
        <w:spacing w:line="360" w:lineRule="auto"/>
        <w:rPr>
          <w:rFonts w:ascii="Times" w:hAnsi="Times" w:cs="Courier New"/>
        </w:rPr>
      </w:pPr>
      <w:r w:rsidRPr="00466E23">
        <w:rPr>
          <w:rFonts w:ascii="Times" w:hAnsi="Times" w:cs="Courier New"/>
        </w:rPr>
        <w:t>Chart paper, markers</w:t>
      </w:r>
    </w:p>
    <w:p w:rsidR="000C0E78" w:rsidRPr="00466E23" w:rsidRDefault="000C0E78" w:rsidP="00377CAD">
      <w:pPr>
        <w:numPr>
          <w:ilvl w:val="0"/>
          <w:numId w:val="5"/>
        </w:numPr>
        <w:tabs>
          <w:tab w:val="clear" w:pos="3960"/>
          <w:tab w:val="left" w:pos="540"/>
          <w:tab w:val="num" w:pos="720"/>
        </w:tabs>
        <w:spacing w:line="360" w:lineRule="auto"/>
        <w:rPr>
          <w:rFonts w:ascii="Times" w:hAnsi="Times" w:cs="Courier New"/>
        </w:rPr>
      </w:pPr>
      <w:r w:rsidRPr="00466E23">
        <w:rPr>
          <w:rFonts w:ascii="Times" w:hAnsi="Times" w:cs="Courier New"/>
        </w:rPr>
        <w:t>A deck of playing cards in order (i.e. 2s, 3s, 4s, etc.)</w:t>
      </w:r>
    </w:p>
    <w:p w:rsidR="00864021" w:rsidRPr="00466E23" w:rsidRDefault="00864021" w:rsidP="00377CAD">
      <w:pPr>
        <w:spacing w:line="360" w:lineRule="auto"/>
        <w:rPr>
          <w:rFonts w:ascii="Times" w:hAnsi="Times" w:cs="Courier New"/>
        </w:rPr>
      </w:pPr>
    </w:p>
    <w:p w:rsidR="00864021" w:rsidRPr="00466E23" w:rsidRDefault="000C0E78" w:rsidP="00377CAD">
      <w:pPr>
        <w:spacing w:line="360" w:lineRule="auto"/>
        <w:rPr>
          <w:rFonts w:ascii="Times" w:hAnsi="Times" w:cs="Courier New"/>
          <w:b/>
          <w:bCs/>
          <w:sz w:val="28"/>
          <w:szCs w:val="28"/>
        </w:rPr>
      </w:pPr>
      <w:r w:rsidRPr="00466E23">
        <w:rPr>
          <w:rFonts w:ascii="Times" w:hAnsi="Times" w:cs="Courier New"/>
          <w:b/>
          <w:bCs/>
        </w:rPr>
        <w:br w:type="page"/>
      </w:r>
      <w:r w:rsidR="00864021" w:rsidRPr="00466E23">
        <w:rPr>
          <w:rFonts w:ascii="Times" w:hAnsi="Times" w:cs="Courier New"/>
          <w:b/>
          <w:bCs/>
          <w:sz w:val="28"/>
          <w:szCs w:val="28"/>
        </w:rPr>
        <w:lastRenderedPageBreak/>
        <w:t>Minds On</w:t>
      </w:r>
    </w:p>
    <w:p w:rsidR="000C0E78" w:rsidRPr="00466E23" w:rsidRDefault="000C0E78" w:rsidP="00377CAD">
      <w:pPr>
        <w:spacing w:line="360" w:lineRule="auto"/>
        <w:rPr>
          <w:rFonts w:ascii="Times" w:hAnsi="Times" w:cs="Courier New"/>
        </w:rPr>
      </w:pPr>
    </w:p>
    <w:p w:rsidR="00864021" w:rsidRPr="00466E23" w:rsidRDefault="00864021" w:rsidP="00377CAD">
      <w:pPr>
        <w:spacing w:line="360" w:lineRule="auto"/>
        <w:rPr>
          <w:rFonts w:ascii="Times" w:hAnsi="Times" w:cs="Courier New"/>
        </w:rPr>
      </w:pPr>
      <w:r w:rsidRPr="00466E23">
        <w:rPr>
          <w:rFonts w:ascii="Times" w:hAnsi="Times" w:cs="Courier New"/>
        </w:rPr>
        <w:t>As an ice breaker game you could play “Fruit Basket”</w:t>
      </w:r>
      <w:r w:rsidR="000C0E78" w:rsidRPr="00466E23">
        <w:rPr>
          <w:rFonts w:ascii="Times" w:hAnsi="Times" w:cs="Courier New"/>
        </w:rPr>
        <w:t xml:space="preserve">. </w:t>
      </w:r>
      <w:r w:rsidRPr="00466E23">
        <w:rPr>
          <w:rFonts w:ascii="Times" w:hAnsi="Times" w:cs="Courier New"/>
        </w:rPr>
        <w:t>Have everyone grab a chair and sit in a circle. There should be one less chair than there are players.</w:t>
      </w:r>
      <w:r w:rsidR="000C0E78" w:rsidRPr="00466E23">
        <w:rPr>
          <w:rFonts w:ascii="Times" w:hAnsi="Times" w:cs="Courier New"/>
        </w:rPr>
        <w:t xml:space="preserve"> </w:t>
      </w:r>
      <w:r w:rsidRPr="00466E23">
        <w:rPr>
          <w:rFonts w:ascii="Times" w:hAnsi="Times" w:cs="Courier New"/>
        </w:rPr>
        <w:t>Each person is assigned the name of a fruit (apple, orange, banana, pineapple, Guava, Dragon Fruit, etc.</w:t>
      </w:r>
      <w:r w:rsidR="000C0E78" w:rsidRPr="00466E23">
        <w:rPr>
          <w:rFonts w:ascii="Times" w:hAnsi="Times" w:cs="Courier New"/>
        </w:rPr>
        <w:t>; f</w:t>
      </w:r>
      <w:r w:rsidRPr="00466E23">
        <w:rPr>
          <w:rFonts w:ascii="Times" w:hAnsi="Times" w:cs="Courier New"/>
        </w:rPr>
        <w:t>eel free to be creative with the types of fruit).</w:t>
      </w:r>
      <w:r w:rsidR="000C0E78" w:rsidRPr="00466E23">
        <w:rPr>
          <w:rFonts w:ascii="Times" w:hAnsi="Times" w:cs="Courier New"/>
        </w:rPr>
        <w:t xml:space="preserve"> </w:t>
      </w:r>
      <w:r w:rsidRPr="00466E23">
        <w:rPr>
          <w:rFonts w:ascii="Times" w:hAnsi="Times" w:cs="Courier New"/>
        </w:rPr>
        <w:t>The player without a chair stands in the middle and calls out the name of a fruit.</w:t>
      </w:r>
      <w:r w:rsidR="000C0E78" w:rsidRPr="00466E23">
        <w:rPr>
          <w:rFonts w:ascii="Times" w:hAnsi="Times" w:cs="Courier New"/>
        </w:rPr>
        <w:t xml:space="preserve"> </w:t>
      </w:r>
      <w:r w:rsidRPr="00466E23">
        <w:rPr>
          <w:rFonts w:ascii="Times" w:hAnsi="Times" w:cs="Courier New"/>
        </w:rPr>
        <w:t>Everyone with that fruit name stands up and runs to a new seat.</w:t>
      </w:r>
      <w:r w:rsidR="000C0E78" w:rsidRPr="00466E23">
        <w:rPr>
          <w:rFonts w:ascii="Times" w:hAnsi="Times" w:cs="Courier New"/>
        </w:rPr>
        <w:t xml:space="preserve"> </w:t>
      </w:r>
      <w:r w:rsidRPr="00466E23">
        <w:rPr>
          <w:rFonts w:ascii="Times" w:hAnsi="Times" w:cs="Courier New"/>
        </w:rPr>
        <w:t>Whoever is left without a seat is the new caller.</w:t>
      </w:r>
      <w:r w:rsidR="000C0E78" w:rsidRPr="00466E23">
        <w:rPr>
          <w:rFonts w:ascii="Times" w:hAnsi="Times" w:cs="Courier New"/>
        </w:rPr>
        <w:t xml:space="preserve"> </w:t>
      </w:r>
      <w:r w:rsidRPr="00466E23">
        <w:rPr>
          <w:rFonts w:ascii="Times" w:hAnsi="Times" w:cs="Courier New"/>
        </w:rPr>
        <w:t>If the caller yells “FRUIT BASKET!” everyone needs to get up and switch seats.</w:t>
      </w:r>
      <w:r w:rsidR="000C0E78" w:rsidRPr="00466E23">
        <w:rPr>
          <w:rFonts w:ascii="Times" w:hAnsi="Times" w:cs="Courier New"/>
        </w:rPr>
        <w:t xml:space="preserve"> </w:t>
      </w:r>
      <w:r w:rsidRPr="00466E23">
        <w:rPr>
          <w:rFonts w:ascii="Times" w:hAnsi="Times" w:cs="Courier New"/>
        </w:rPr>
        <w:t xml:space="preserve"> When switching seats, you are not allowed to take the seat directly on either side.</w:t>
      </w:r>
    </w:p>
    <w:p w:rsidR="00864021" w:rsidRPr="00466E23" w:rsidRDefault="00864021" w:rsidP="00377CAD">
      <w:pPr>
        <w:spacing w:line="360" w:lineRule="auto"/>
        <w:rPr>
          <w:rFonts w:ascii="Times" w:hAnsi="Times" w:cs="Courier New"/>
        </w:rPr>
      </w:pPr>
    </w:p>
    <w:p w:rsidR="00864021" w:rsidRPr="00466E23" w:rsidRDefault="00864021" w:rsidP="00377CAD">
      <w:pPr>
        <w:spacing w:line="360" w:lineRule="auto"/>
        <w:rPr>
          <w:rFonts w:ascii="Times" w:hAnsi="Times" w:cs="Courier New"/>
        </w:rPr>
      </w:pPr>
    </w:p>
    <w:p w:rsidR="00864021" w:rsidRPr="00466E23" w:rsidRDefault="00864021" w:rsidP="00377CAD">
      <w:pPr>
        <w:spacing w:line="360" w:lineRule="auto"/>
        <w:rPr>
          <w:rFonts w:ascii="Times" w:hAnsi="Times" w:cs="Courier New"/>
          <w:b/>
          <w:bCs/>
          <w:sz w:val="28"/>
          <w:szCs w:val="28"/>
        </w:rPr>
      </w:pPr>
      <w:r w:rsidRPr="00466E23">
        <w:rPr>
          <w:rFonts w:ascii="Times" w:hAnsi="Times" w:cs="Courier New"/>
          <w:b/>
          <w:bCs/>
          <w:sz w:val="28"/>
          <w:szCs w:val="28"/>
        </w:rPr>
        <w:t>Action</w:t>
      </w:r>
    </w:p>
    <w:p w:rsidR="000C0E78" w:rsidRPr="00466E23" w:rsidRDefault="000C0E78" w:rsidP="00377CAD">
      <w:pPr>
        <w:spacing w:line="360" w:lineRule="auto"/>
        <w:rPr>
          <w:rFonts w:ascii="Times" w:hAnsi="Times" w:cs="Courier New"/>
        </w:rPr>
      </w:pPr>
    </w:p>
    <w:p w:rsidR="00864021" w:rsidRPr="00466E23" w:rsidRDefault="00864021" w:rsidP="00377CAD">
      <w:pPr>
        <w:spacing w:line="360" w:lineRule="auto"/>
        <w:rPr>
          <w:rFonts w:ascii="Times" w:hAnsi="Times" w:cs="Courier New"/>
        </w:rPr>
      </w:pPr>
      <w:r w:rsidRPr="00466E23">
        <w:rPr>
          <w:rFonts w:ascii="Times" w:hAnsi="Times" w:cs="Courier New"/>
        </w:rPr>
        <w:t>Start the lesson by passing out copies of</w:t>
      </w:r>
      <w:r w:rsidR="000C0E78" w:rsidRPr="00466E23">
        <w:rPr>
          <w:rFonts w:ascii="Times" w:hAnsi="Times" w:cs="Courier New"/>
        </w:rPr>
        <w:t xml:space="preserve"> Appendix A-E. </w:t>
      </w:r>
      <w:r w:rsidRPr="00466E23">
        <w:rPr>
          <w:rFonts w:ascii="Times" w:hAnsi="Times" w:cs="Courier New"/>
        </w:rPr>
        <w:t>If you have access to a projector, you may just want to use that rather than printing copies.</w:t>
      </w:r>
      <w:r w:rsidR="000C0E78" w:rsidRPr="00466E23">
        <w:rPr>
          <w:rFonts w:ascii="Times" w:hAnsi="Times" w:cs="Courier New"/>
        </w:rPr>
        <w:t xml:space="preserve"> </w:t>
      </w:r>
      <w:r w:rsidRPr="00466E23">
        <w:rPr>
          <w:rFonts w:ascii="Times" w:hAnsi="Times" w:cs="Courier New"/>
        </w:rPr>
        <w:t>Take some time to allow students to laugh and talk about them a little bit.</w:t>
      </w:r>
    </w:p>
    <w:p w:rsidR="00864021" w:rsidRPr="00466E23" w:rsidRDefault="00864021" w:rsidP="00377CAD">
      <w:pPr>
        <w:spacing w:line="360" w:lineRule="auto"/>
        <w:rPr>
          <w:rFonts w:ascii="Times" w:hAnsi="Times" w:cs="Courier New"/>
        </w:rPr>
      </w:pPr>
    </w:p>
    <w:p w:rsidR="00864021" w:rsidRPr="00466E23" w:rsidRDefault="000C0E78" w:rsidP="00377CAD">
      <w:pPr>
        <w:spacing w:line="360" w:lineRule="auto"/>
        <w:rPr>
          <w:rFonts w:ascii="Times" w:hAnsi="Times" w:cs="Courier New"/>
          <w:b/>
          <w:bCs/>
        </w:rPr>
      </w:pPr>
      <w:r w:rsidRPr="00466E23">
        <w:rPr>
          <w:rFonts w:ascii="Times" w:hAnsi="Times" w:cs="Courier New"/>
          <w:b/>
          <w:bCs/>
        </w:rPr>
        <w:t>Prompt</w:t>
      </w:r>
      <w:r w:rsidR="00864021" w:rsidRPr="00466E23">
        <w:rPr>
          <w:rFonts w:ascii="Times" w:hAnsi="Times" w:cs="Courier New"/>
          <w:b/>
          <w:bCs/>
        </w:rPr>
        <w:t>:</w:t>
      </w:r>
      <w:r w:rsidR="00864021" w:rsidRPr="00466E23">
        <w:rPr>
          <w:rFonts w:ascii="Times" w:hAnsi="Times" w:cs="Courier New"/>
        </w:rPr>
        <w:t xml:space="preserve"> </w:t>
      </w:r>
      <w:r w:rsidR="00864021" w:rsidRPr="00466E23">
        <w:rPr>
          <w:rFonts w:ascii="Times" w:hAnsi="Times" w:cs="Courier New"/>
          <w:i/>
          <w:iCs/>
        </w:rPr>
        <w:t>These memes show us that our perception, whether true or false, is a powerful tool in terms of shaping our view of the world.</w:t>
      </w:r>
      <w:r w:rsidRPr="00466E23">
        <w:rPr>
          <w:rFonts w:ascii="Times" w:hAnsi="Times" w:cs="Courier New"/>
          <w:i/>
          <w:iCs/>
        </w:rPr>
        <w:t xml:space="preserve"> </w:t>
      </w:r>
      <w:r w:rsidR="00864021" w:rsidRPr="00466E23">
        <w:rPr>
          <w:rFonts w:ascii="Times" w:hAnsi="Times" w:cs="Courier New"/>
          <w:i/>
          <w:iCs/>
        </w:rPr>
        <w:t>This sort of thinking can be applied to anything, including following God or being a Christian.</w:t>
      </w:r>
      <w:r w:rsidRPr="00466E23">
        <w:rPr>
          <w:rFonts w:ascii="Times" w:hAnsi="Times" w:cs="Courier New"/>
          <w:i/>
          <w:iCs/>
        </w:rPr>
        <w:t xml:space="preserve"> </w:t>
      </w:r>
      <w:r w:rsidR="00864021" w:rsidRPr="00466E23">
        <w:rPr>
          <w:rFonts w:ascii="Times" w:hAnsi="Times" w:cs="Courier New"/>
          <w:i/>
          <w:iCs/>
        </w:rPr>
        <w:t>What are some ways that people view Christianity or Christians, both positive and negative?</w:t>
      </w:r>
    </w:p>
    <w:p w:rsidR="00864021" w:rsidRPr="00466E23" w:rsidRDefault="00864021" w:rsidP="00377CAD">
      <w:pPr>
        <w:spacing w:line="360" w:lineRule="auto"/>
        <w:rPr>
          <w:rFonts w:ascii="Times" w:hAnsi="Times" w:cs="Courier New"/>
          <w:i/>
          <w:iCs/>
        </w:rPr>
      </w:pPr>
    </w:p>
    <w:p w:rsidR="00864021" w:rsidRPr="00466E23" w:rsidRDefault="00864021" w:rsidP="00377CAD">
      <w:pPr>
        <w:spacing w:line="360" w:lineRule="auto"/>
        <w:rPr>
          <w:rFonts w:ascii="Times" w:hAnsi="Times" w:cs="Courier New"/>
        </w:rPr>
      </w:pPr>
      <w:r w:rsidRPr="00466E23">
        <w:rPr>
          <w:rFonts w:ascii="Times" w:hAnsi="Times" w:cs="Courier New"/>
        </w:rPr>
        <w:t>Have the students shout out some ideas as you write them down on the chart paper.</w:t>
      </w:r>
    </w:p>
    <w:p w:rsidR="00864021" w:rsidRPr="00466E23" w:rsidRDefault="00864021" w:rsidP="00377CAD">
      <w:pPr>
        <w:spacing w:line="360" w:lineRule="auto"/>
        <w:rPr>
          <w:rFonts w:ascii="Times" w:hAnsi="Times" w:cs="Courier New"/>
        </w:rPr>
      </w:pPr>
      <w:r w:rsidRPr="00466E23">
        <w:rPr>
          <w:rFonts w:ascii="Times" w:hAnsi="Times" w:cs="Courier New"/>
        </w:rPr>
        <w:t>Ask how the students feel Christian youth in particular are viewed.</w:t>
      </w:r>
      <w:r w:rsidR="000C0E78" w:rsidRPr="00466E23">
        <w:rPr>
          <w:rFonts w:ascii="Times" w:hAnsi="Times" w:cs="Courier New"/>
        </w:rPr>
        <w:t xml:space="preserve"> </w:t>
      </w:r>
      <w:r w:rsidRPr="00466E23">
        <w:rPr>
          <w:rFonts w:ascii="Times" w:hAnsi="Times" w:cs="Courier New"/>
        </w:rPr>
        <w:t>If helpful, have different columns drawn up on a different piece of paper with the following headings:</w:t>
      </w:r>
      <w:r w:rsidR="000C0E78" w:rsidRPr="00466E23">
        <w:rPr>
          <w:rFonts w:ascii="Times" w:hAnsi="Times" w:cs="Courier New"/>
        </w:rPr>
        <w:t xml:space="preserve"> </w:t>
      </w:r>
    </w:p>
    <w:p w:rsidR="00864021" w:rsidRPr="00466E23" w:rsidRDefault="00864021" w:rsidP="00377CAD">
      <w:pPr>
        <w:spacing w:line="360" w:lineRule="auto"/>
        <w:rPr>
          <w:rFonts w:ascii="Times" w:hAnsi="Times" w:cs="Courier New"/>
        </w:rPr>
      </w:pPr>
      <w:r w:rsidRPr="00466E23">
        <w:rPr>
          <w:rFonts w:ascii="Times" w:hAnsi="Times" w:cs="Courier New"/>
        </w:rPr>
        <w:t>How society sees us | How our friends see us | How our Non-Christian relatives see us | How our Christian Relatives see us | How the church sees us | How we see our</w:t>
      </w:r>
      <w:r w:rsidR="00466E23">
        <w:rPr>
          <w:rFonts w:ascii="Times" w:hAnsi="Times" w:cs="Courier New"/>
        </w:rPr>
        <w:t>selves | How we should be seen</w:t>
      </w:r>
    </w:p>
    <w:p w:rsidR="00864021" w:rsidRPr="00466E23" w:rsidRDefault="00864021" w:rsidP="00377CAD">
      <w:pPr>
        <w:spacing w:line="360" w:lineRule="auto"/>
        <w:rPr>
          <w:rFonts w:ascii="Times" w:hAnsi="Times" w:cs="Courier New"/>
        </w:rPr>
      </w:pPr>
    </w:p>
    <w:p w:rsidR="00864021" w:rsidRPr="00466E23" w:rsidRDefault="00864021" w:rsidP="00377CAD">
      <w:pPr>
        <w:spacing w:line="360" w:lineRule="auto"/>
        <w:rPr>
          <w:rFonts w:ascii="Times" w:hAnsi="Times" w:cs="Courier New"/>
        </w:rPr>
      </w:pPr>
      <w:r w:rsidRPr="00466E23">
        <w:rPr>
          <w:rFonts w:ascii="Times" w:hAnsi="Times" w:cs="Courier New"/>
        </w:rPr>
        <w:lastRenderedPageBreak/>
        <w:t>In the last column, after the students have finished shouting out ideas, draw a cross at the very bottom and remind them that we should be seen by all as the representatives of Christ.</w:t>
      </w:r>
    </w:p>
    <w:p w:rsidR="00864021" w:rsidRPr="00466E23" w:rsidRDefault="00864021" w:rsidP="00377CAD">
      <w:pPr>
        <w:spacing w:line="360" w:lineRule="auto"/>
        <w:rPr>
          <w:rFonts w:ascii="Times" w:hAnsi="Times" w:cs="Courier New"/>
        </w:rPr>
      </w:pPr>
    </w:p>
    <w:p w:rsidR="000C0E78" w:rsidRPr="00466E23" w:rsidRDefault="000C0E78" w:rsidP="00377CAD">
      <w:pPr>
        <w:spacing w:line="360" w:lineRule="auto"/>
        <w:rPr>
          <w:rFonts w:ascii="Times" w:hAnsi="Times" w:cs="Courier New"/>
        </w:rPr>
      </w:pPr>
      <w:r w:rsidRPr="00466E23">
        <w:rPr>
          <w:rFonts w:ascii="Times" w:hAnsi="Times" w:cs="Courier New"/>
        </w:rPr>
        <w:t xml:space="preserve">Give each student a playing card. Have them group together by suits (i.e. diamonds, clubs, hearts, spades). Assign Matthew 7:15-20 to the diamonds and hearts, Mark 11:11-25 to the clubs and spades (if you feel this passage is too long for them to handle, use Appendix F). </w:t>
      </w:r>
      <w:r w:rsidR="00377CAD" w:rsidRPr="00466E23">
        <w:rPr>
          <w:rFonts w:ascii="Times" w:hAnsi="Times" w:cs="Courier New"/>
        </w:rPr>
        <w:t>Have them come up with a 1-sentence summary of the passage (i.e. the main idea of the passage). Each person should be prepared to share that answer with the next group.</w:t>
      </w:r>
    </w:p>
    <w:p w:rsidR="00377CAD" w:rsidRPr="00466E23" w:rsidRDefault="00377CAD" w:rsidP="00377CAD">
      <w:pPr>
        <w:spacing w:line="360" w:lineRule="auto"/>
        <w:rPr>
          <w:rFonts w:ascii="Times" w:hAnsi="Times" w:cs="Courier New"/>
        </w:rPr>
      </w:pPr>
    </w:p>
    <w:p w:rsidR="00377CAD" w:rsidRPr="00466E23" w:rsidRDefault="00377CAD" w:rsidP="00377CAD">
      <w:pPr>
        <w:spacing w:line="360" w:lineRule="auto"/>
        <w:rPr>
          <w:rFonts w:ascii="Times" w:hAnsi="Times" w:cs="Courier New"/>
        </w:rPr>
      </w:pPr>
      <w:r w:rsidRPr="00466E23">
        <w:rPr>
          <w:rFonts w:ascii="Times" w:hAnsi="Times" w:cs="Courier New"/>
        </w:rPr>
        <w:t xml:space="preserve">Have students group based on their card number (i.e. all 2s, 3s, etc.). Students will share what answer had from their “suit” groups. Based on those answers, have them answer this question: </w:t>
      </w:r>
    </w:p>
    <w:p w:rsidR="00377CAD" w:rsidRPr="00466E23" w:rsidRDefault="00864021" w:rsidP="00377CAD">
      <w:pPr>
        <w:spacing w:line="360" w:lineRule="auto"/>
        <w:ind w:left="720"/>
        <w:rPr>
          <w:rFonts w:ascii="Times" w:hAnsi="Times" w:cs="Courier New"/>
          <w:i/>
          <w:iCs/>
        </w:rPr>
      </w:pPr>
      <w:r w:rsidRPr="00466E23">
        <w:rPr>
          <w:rFonts w:ascii="Times" w:hAnsi="Times" w:cs="Courier New"/>
          <w:i/>
          <w:iCs/>
        </w:rPr>
        <w:t>What</w:t>
      </w:r>
      <w:r w:rsidR="00377CAD" w:rsidRPr="00466E23">
        <w:rPr>
          <w:rFonts w:ascii="Times" w:hAnsi="Times" w:cs="Courier New"/>
          <w:i/>
          <w:iCs/>
        </w:rPr>
        <w:t xml:space="preserve"> are the common ties between the two passages?</w:t>
      </w:r>
    </w:p>
    <w:p w:rsidR="00864021" w:rsidRPr="00466E23" w:rsidRDefault="00864021" w:rsidP="00377CAD">
      <w:pPr>
        <w:spacing w:line="360" w:lineRule="auto"/>
        <w:ind w:left="720"/>
        <w:rPr>
          <w:rFonts w:ascii="Times" w:hAnsi="Times" w:cs="Courier New"/>
          <w:i/>
          <w:iCs/>
        </w:rPr>
      </w:pPr>
      <w:r w:rsidRPr="00466E23">
        <w:rPr>
          <w:rFonts w:ascii="Times" w:hAnsi="Times" w:cs="Courier New"/>
          <w:i/>
          <w:iCs/>
        </w:rPr>
        <w:t>Do think there is a relation between Jesus cursing the fig tree in Mark, and saying that trees that don't bear good fruit should be cut down and burned?</w:t>
      </w:r>
    </w:p>
    <w:p w:rsidR="00864021" w:rsidRPr="00466E23" w:rsidRDefault="00864021" w:rsidP="00377CAD">
      <w:pPr>
        <w:spacing w:line="360" w:lineRule="auto"/>
        <w:ind w:left="720"/>
        <w:rPr>
          <w:rFonts w:ascii="Times" w:hAnsi="Times" w:cs="Courier New"/>
          <w:i/>
          <w:iCs/>
        </w:rPr>
      </w:pPr>
      <w:r w:rsidRPr="00466E23">
        <w:rPr>
          <w:rFonts w:ascii="Times" w:hAnsi="Times" w:cs="Courier New"/>
          <w:i/>
          <w:iCs/>
        </w:rPr>
        <w:t>Who was not bearing good fruit?</w:t>
      </w:r>
    </w:p>
    <w:p w:rsidR="00377CAD" w:rsidRPr="00466E23" w:rsidRDefault="00377CAD" w:rsidP="00377CAD">
      <w:pPr>
        <w:spacing w:line="360" w:lineRule="auto"/>
        <w:ind w:left="720"/>
        <w:rPr>
          <w:rFonts w:ascii="Times" w:hAnsi="Times" w:cs="Courier New"/>
          <w:i/>
        </w:rPr>
      </w:pPr>
      <w:r w:rsidRPr="00466E23">
        <w:rPr>
          <w:rFonts w:ascii="Times" w:hAnsi="Times" w:cs="Courier New"/>
          <w:i/>
        </w:rPr>
        <w:t>How we can bear good fruit, and how that fruit will be evident?</w:t>
      </w:r>
    </w:p>
    <w:p w:rsidR="00377CAD" w:rsidRPr="00466E23" w:rsidRDefault="00377CAD" w:rsidP="00377CAD">
      <w:pPr>
        <w:spacing w:line="360" w:lineRule="auto"/>
        <w:ind w:left="720"/>
        <w:rPr>
          <w:rFonts w:ascii="Times" w:hAnsi="Times" w:cs="Courier New"/>
          <w:i/>
          <w:iCs/>
        </w:rPr>
      </w:pPr>
    </w:p>
    <w:p w:rsidR="00864021" w:rsidRPr="00466E23" w:rsidRDefault="00377CAD" w:rsidP="00377CAD">
      <w:pPr>
        <w:spacing w:line="360" w:lineRule="auto"/>
        <w:rPr>
          <w:rFonts w:ascii="Times" w:hAnsi="Times" w:cs="Courier New"/>
          <w:iCs/>
        </w:rPr>
      </w:pPr>
      <w:r w:rsidRPr="00466E23">
        <w:rPr>
          <w:rFonts w:ascii="Times" w:hAnsi="Times" w:cs="Courier New"/>
          <w:iCs/>
        </w:rPr>
        <w:t>After 10 min., gather everyone together and compare each number group’s answers.</w:t>
      </w:r>
    </w:p>
    <w:p w:rsidR="00377CAD" w:rsidRPr="00466E23" w:rsidRDefault="00377CAD" w:rsidP="00377CAD">
      <w:pPr>
        <w:spacing w:line="360" w:lineRule="auto"/>
        <w:rPr>
          <w:rFonts w:ascii="Times" w:hAnsi="Times" w:cs="Courier New"/>
          <w:i/>
          <w:iCs/>
        </w:rPr>
      </w:pPr>
    </w:p>
    <w:p w:rsidR="00530293" w:rsidRPr="00466E23" w:rsidRDefault="00377CAD" w:rsidP="00377CAD">
      <w:pPr>
        <w:spacing w:line="360" w:lineRule="auto"/>
        <w:rPr>
          <w:rFonts w:ascii="Times" w:hAnsi="Times" w:cs="Courier New"/>
          <w:b/>
          <w:bCs/>
        </w:rPr>
      </w:pPr>
      <w:r w:rsidRPr="00466E23">
        <w:rPr>
          <w:rFonts w:ascii="Times" w:hAnsi="Times" w:cs="Courier New"/>
          <w:bCs/>
        </w:rPr>
        <w:t>(Optional if students have questions about the significance of the fig tree.)</w:t>
      </w:r>
      <w:r w:rsidRPr="00466E23">
        <w:rPr>
          <w:rFonts w:ascii="Times" w:hAnsi="Times" w:cs="Courier New"/>
          <w:b/>
          <w:bCs/>
        </w:rPr>
        <w:t xml:space="preserve"> Prompt</w:t>
      </w:r>
      <w:r w:rsidR="00864021" w:rsidRPr="00466E23">
        <w:rPr>
          <w:rFonts w:ascii="Times" w:hAnsi="Times" w:cs="Courier New"/>
          <w:b/>
          <w:bCs/>
        </w:rPr>
        <w:t>:</w:t>
      </w:r>
      <w:r w:rsidR="00864021" w:rsidRPr="00466E23">
        <w:rPr>
          <w:rFonts w:ascii="Times" w:hAnsi="Times" w:cs="Courier New"/>
        </w:rPr>
        <w:t xml:space="preserve"> </w:t>
      </w:r>
      <w:r w:rsidR="00864021" w:rsidRPr="00466E23">
        <w:rPr>
          <w:rFonts w:ascii="Times" w:hAnsi="Times" w:cs="Courier New"/>
          <w:i/>
          <w:iCs/>
        </w:rPr>
        <w:t>This section can be confusing because of the whole fig tree thing. But we need to understand Jesus as being not only the Messiah, but also a teacher and a prophet.</w:t>
      </w:r>
      <w:r w:rsidR="000C0E78" w:rsidRPr="00466E23">
        <w:rPr>
          <w:rFonts w:ascii="Times" w:hAnsi="Times" w:cs="Courier New"/>
          <w:i/>
          <w:iCs/>
        </w:rPr>
        <w:t xml:space="preserve"> </w:t>
      </w:r>
      <w:r w:rsidR="00864021" w:rsidRPr="00466E23">
        <w:rPr>
          <w:rFonts w:ascii="Times" w:hAnsi="Times" w:cs="Courier New"/>
          <w:i/>
          <w:iCs/>
        </w:rPr>
        <w:t>The verse opens with a trip to the temple.</w:t>
      </w:r>
      <w:r w:rsidR="000C0E78" w:rsidRPr="00466E23">
        <w:rPr>
          <w:rFonts w:ascii="Times" w:hAnsi="Times" w:cs="Courier New"/>
          <w:i/>
          <w:iCs/>
        </w:rPr>
        <w:t xml:space="preserve"> </w:t>
      </w:r>
      <w:r w:rsidR="00864021" w:rsidRPr="00466E23">
        <w:rPr>
          <w:rFonts w:ascii="Times" w:hAnsi="Times" w:cs="Courier New"/>
          <w:i/>
          <w:iCs/>
        </w:rPr>
        <w:t>Jesus would have seen all the things that made him angry, but it was late so he decided to come back later.</w:t>
      </w:r>
      <w:r w:rsidR="000C0E78" w:rsidRPr="00466E23">
        <w:rPr>
          <w:rFonts w:ascii="Times" w:hAnsi="Times" w:cs="Courier New"/>
          <w:i/>
          <w:iCs/>
        </w:rPr>
        <w:t xml:space="preserve"> </w:t>
      </w:r>
      <w:r w:rsidR="00864021" w:rsidRPr="00466E23">
        <w:rPr>
          <w:rFonts w:ascii="Times" w:hAnsi="Times" w:cs="Courier New"/>
          <w:i/>
          <w:iCs/>
        </w:rPr>
        <w:t>Then he sees the fig tree and curses it. Jesus was acting as a prophet and prophesying against the temple. The tree had no fruit, and likewise the temple was not producing any fruit.</w:t>
      </w:r>
      <w:r w:rsidR="000C0E78" w:rsidRPr="00466E23">
        <w:rPr>
          <w:rFonts w:ascii="Times" w:hAnsi="Times" w:cs="Courier New"/>
          <w:i/>
          <w:iCs/>
        </w:rPr>
        <w:t xml:space="preserve"> </w:t>
      </w:r>
      <w:r w:rsidR="00864021" w:rsidRPr="00466E23">
        <w:rPr>
          <w:rFonts w:ascii="Times" w:hAnsi="Times" w:cs="Courier New"/>
          <w:i/>
          <w:iCs/>
        </w:rPr>
        <w:t>So Jesus curses it and declares it will never bear fruit again.</w:t>
      </w:r>
      <w:r w:rsidR="000C0E78" w:rsidRPr="00466E23">
        <w:rPr>
          <w:rFonts w:ascii="Times" w:hAnsi="Times" w:cs="Courier New"/>
          <w:i/>
          <w:iCs/>
        </w:rPr>
        <w:t xml:space="preserve"> </w:t>
      </w:r>
      <w:r w:rsidR="00864021" w:rsidRPr="00466E23">
        <w:rPr>
          <w:rFonts w:ascii="Times" w:hAnsi="Times" w:cs="Courier New"/>
          <w:i/>
          <w:iCs/>
        </w:rPr>
        <w:t>The next day the tree was withered, about 40 years later the temple was destroyed.</w:t>
      </w:r>
    </w:p>
    <w:p w:rsidR="00864021" w:rsidRPr="00466E23" w:rsidRDefault="00864021" w:rsidP="00377CAD">
      <w:pPr>
        <w:spacing w:line="360" w:lineRule="auto"/>
        <w:rPr>
          <w:rFonts w:ascii="Times" w:hAnsi="Times" w:cs="Courier New"/>
          <w:b/>
          <w:bCs/>
        </w:rPr>
      </w:pPr>
      <w:r w:rsidRPr="00466E23">
        <w:rPr>
          <w:rFonts w:ascii="Times" w:hAnsi="Times" w:cs="Courier New"/>
          <w:b/>
          <w:bCs/>
          <w:sz w:val="28"/>
          <w:szCs w:val="28"/>
        </w:rPr>
        <w:lastRenderedPageBreak/>
        <w:t>Consolidate/Debrief</w:t>
      </w:r>
    </w:p>
    <w:p w:rsidR="00377CAD" w:rsidRPr="00466E23" w:rsidRDefault="00377CAD" w:rsidP="00377CAD">
      <w:pPr>
        <w:spacing w:line="360" w:lineRule="auto"/>
        <w:rPr>
          <w:rFonts w:ascii="Times" w:hAnsi="Times" w:cs="Courier New"/>
          <w:b/>
          <w:bCs/>
        </w:rPr>
      </w:pPr>
    </w:p>
    <w:p w:rsidR="00377CAD" w:rsidRPr="00466E23" w:rsidRDefault="00377CAD" w:rsidP="00377CAD">
      <w:pPr>
        <w:spacing w:line="360" w:lineRule="auto"/>
        <w:rPr>
          <w:rFonts w:ascii="Times" w:hAnsi="Times" w:cs="Courier New"/>
          <w:b/>
          <w:bCs/>
        </w:rPr>
      </w:pPr>
      <w:r w:rsidRPr="00466E23">
        <w:rPr>
          <w:rFonts w:ascii="Times" w:hAnsi="Times" w:cs="Courier New"/>
          <w:b/>
          <w:bCs/>
        </w:rPr>
        <w:t>Prompt:</w:t>
      </w:r>
      <w:r w:rsidRPr="00466E23">
        <w:rPr>
          <w:rFonts w:ascii="Times" w:hAnsi="Times" w:cs="Courier New"/>
        </w:rPr>
        <w:t xml:space="preserve"> </w:t>
      </w:r>
      <w:r w:rsidRPr="00466E23">
        <w:rPr>
          <w:rFonts w:ascii="Times" w:hAnsi="Times" w:cs="Courier New"/>
          <w:i/>
          <w:iCs/>
        </w:rPr>
        <w:t xml:space="preserve">Good fruit doesn’t just happen. Like real fruit, it takes time to grow and have the proper nutrients produced in it. We should not be frustrated when our lives don’t turn around instantly. Old habits die hard; but we should also not be satisfied staying where we are. We need to actively strive for the goal of producing good fruit. This is a good verse to remember: Matthew 25:40 </w:t>
      </w:r>
      <w:r w:rsidRPr="00466E23">
        <w:rPr>
          <w:rFonts w:ascii="Times" w:hAnsi="Times" w:cs="Courier New"/>
        </w:rPr>
        <w:t xml:space="preserve">“The King will reply, ‘Truly I tell you, whatever you did for one of the least of these brothers and sisters of mine, you did for me.’” </w:t>
      </w:r>
      <w:r w:rsidRPr="00466E23">
        <w:rPr>
          <w:rFonts w:ascii="Times" w:hAnsi="Times" w:cs="Courier New"/>
          <w:i/>
          <w:iCs/>
        </w:rPr>
        <w:t>The way we treat others is the way we are treating Jesus. Our fruit should be evident even to the least of these people, whoever that is. A homeless person, someone at school you don’t like who picks on you, or who you pick on, your brothers or sisters, your mom or dad. Whoever it is, that’s Jesus, treat them like a King.</w:t>
      </w:r>
    </w:p>
    <w:p w:rsidR="00377CAD" w:rsidRPr="00466E23" w:rsidRDefault="00377CAD" w:rsidP="00377CAD">
      <w:pPr>
        <w:spacing w:line="360" w:lineRule="auto"/>
        <w:rPr>
          <w:rFonts w:ascii="Times" w:hAnsi="Times" w:cs="Courier New"/>
          <w:i/>
          <w:iCs/>
        </w:rPr>
      </w:pPr>
    </w:p>
    <w:p w:rsidR="00864021" w:rsidRPr="00466E23" w:rsidRDefault="00466E23" w:rsidP="00377CAD">
      <w:pPr>
        <w:spacing w:line="360" w:lineRule="auto"/>
        <w:rPr>
          <w:rFonts w:ascii="Times" w:hAnsi="Times" w:cs="Courier New"/>
          <w:b/>
          <w:bCs/>
        </w:rPr>
      </w:pPr>
      <w:r>
        <w:rPr>
          <w:rFonts w:ascii="Times" w:hAnsi="Times" w:cs="Courier New"/>
          <w:b/>
          <w:bCs/>
        </w:rPr>
        <w:t>Breathe I</w:t>
      </w:r>
      <w:r w:rsidR="00864021" w:rsidRPr="00466E23">
        <w:rPr>
          <w:rFonts w:ascii="Times" w:hAnsi="Times" w:cs="Courier New"/>
          <w:b/>
          <w:bCs/>
        </w:rPr>
        <w:t>n</w:t>
      </w:r>
      <w:r w:rsidR="00377CAD" w:rsidRPr="00466E23">
        <w:rPr>
          <w:rFonts w:ascii="Times" w:hAnsi="Times" w:cs="Courier New"/>
        </w:rPr>
        <w:t xml:space="preserve">: </w:t>
      </w:r>
      <w:r w:rsidR="00864021" w:rsidRPr="00466E23">
        <w:rPr>
          <w:rFonts w:ascii="Times" w:hAnsi="Times" w:cs="Courier New"/>
        </w:rPr>
        <w:t xml:space="preserve">Have students </w:t>
      </w:r>
      <w:proofErr w:type="gramStart"/>
      <w:r w:rsidR="00864021" w:rsidRPr="00466E23">
        <w:rPr>
          <w:rFonts w:ascii="Times" w:hAnsi="Times" w:cs="Courier New"/>
        </w:rPr>
        <w:t>reflect</w:t>
      </w:r>
      <w:proofErr w:type="gramEnd"/>
      <w:r w:rsidR="00864021" w:rsidRPr="00466E23">
        <w:rPr>
          <w:rFonts w:ascii="Times" w:hAnsi="Times" w:cs="Courier New"/>
        </w:rPr>
        <w:t xml:space="preserve"> on ways that they can produce good fruit.</w:t>
      </w:r>
    </w:p>
    <w:p w:rsidR="00864021" w:rsidRPr="00466E23" w:rsidRDefault="00864021" w:rsidP="00377CAD">
      <w:pPr>
        <w:spacing w:line="360" w:lineRule="auto"/>
        <w:rPr>
          <w:rFonts w:ascii="Times" w:hAnsi="Times" w:cs="Courier New"/>
        </w:rPr>
      </w:pPr>
    </w:p>
    <w:p w:rsidR="00864021" w:rsidRPr="00466E23" w:rsidRDefault="00466E23" w:rsidP="00377CAD">
      <w:pPr>
        <w:spacing w:line="360" w:lineRule="auto"/>
        <w:rPr>
          <w:rFonts w:ascii="Times" w:hAnsi="Times" w:cs="Courier New"/>
          <w:b/>
          <w:bCs/>
        </w:rPr>
      </w:pPr>
      <w:r>
        <w:rPr>
          <w:rFonts w:ascii="Times" w:hAnsi="Times" w:cs="Courier New"/>
          <w:b/>
          <w:bCs/>
        </w:rPr>
        <w:t>Breathe O</w:t>
      </w:r>
      <w:r w:rsidR="00864021" w:rsidRPr="00466E23">
        <w:rPr>
          <w:rFonts w:ascii="Times" w:hAnsi="Times" w:cs="Courier New"/>
          <w:b/>
          <w:bCs/>
        </w:rPr>
        <w:t>ut</w:t>
      </w:r>
      <w:r w:rsidR="00377CAD" w:rsidRPr="00466E23">
        <w:rPr>
          <w:rFonts w:ascii="Times" w:hAnsi="Times" w:cs="Courier New"/>
        </w:rPr>
        <w:t>: Notify students that you will be sending them three different challenges in how they can bear fruit (whether it’s by phone, text, social media, a blog or website). The following week, the group will debrief on their week’s experience.</w:t>
      </w:r>
    </w:p>
    <w:p w:rsidR="00864021" w:rsidRPr="00466E23" w:rsidRDefault="00377CAD" w:rsidP="00377CAD">
      <w:pPr>
        <w:spacing w:line="360" w:lineRule="auto"/>
        <w:rPr>
          <w:rFonts w:ascii="Times" w:hAnsi="Times" w:cs="Courier New"/>
        </w:rPr>
      </w:pPr>
      <w:r w:rsidRPr="00466E23">
        <w:rPr>
          <w:rFonts w:ascii="Times" w:hAnsi="Times" w:cs="Courier New"/>
        </w:rPr>
        <w:t>Leader’s note: Here are the challenges to send out (the day listed is counted after this lesson date):</w:t>
      </w:r>
    </w:p>
    <w:p w:rsidR="00530293" w:rsidRPr="00466E23" w:rsidRDefault="00530293" w:rsidP="00377CAD">
      <w:pPr>
        <w:spacing w:line="360" w:lineRule="auto"/>
        <w:rPr>
          <w:rFonts w:ascii="Times" w:hAnsi="Times" w:cs="Courier New"/>
        </w:rPr>
      </w:pPr>
    </w:p>
    <w:p w:rsidR="00864021" w:rsidRPr="00466E23" w:rsidRDefault="00377CAD" w:rsidP="00377CAD">
      <w:pPr>
        <w:numPr>
          <w:ilvl w:val="0"/>
          <w:numId w:val="7"/>
        </w:numPr>
        <w:spacing w:line="360" w:lineRule="auto"/>
        <w:rPr>
          <w:rFonts w:ascii="Times" w:hAnsi="Times" w:cs="Courier New"/>
          <w:b/>
          <w:bCs/>
        </w:rPr>
      </w:pPr>
      <w:r w:rsidRPr="00466E23">
        <w:rPr>
          <w:rFonts w:ascii="Times" w:hAnsi="Times" w:cs="Courier New"/>
          <w:b/>
          <w:bCs/>
        </w:rPr>
        <w:t>Day 2</w:t>
      </w:r>
      <w:r w:rsidR="00864021" w:rsidRPr="00466E23">
        <w:rPr>
          <w:rFonts w:ascii="Times" w:hAnsi="Times" w:cs="Courier New"/>
          <w:b/>
          <w:bCs/>
        </w:rPr>
        <w:t>:</w:t>
      </w:r>
      <w:r w:rsidR="00864021" w:rsidRPr="00466E23">
        <w:rPr>
          <w:rFonts w:ascii="Times" w:hAnsi="Times" w:cs="Courier New"/>
        </w:rPr>
        <w:t xml:space="preserve"> Keep someone going this week.</w:t>
      </w:r>
      <w:r w:rsidR="000C0E78" w:rsidRPr="00466E23">
        <w:rPr>
          <w:rFonts w:ascii="Times" w:hAnsi="Times" w:cs="Courier New"/>
        </w:rPr>
        <w:t xml:space="preserve"> </w:t>
      </w:r>
      <w:r w:rsidR="00864021" w:rsidRPr="00466E23">
        <w:rPr>
          <w:rFonts w:ascii="Times" w:hAnsi="Times" w:cs="Courier New"/>
        </w:rPr>
        <w:t>It's easy to get down or discouraged.</w:t>
      </w:r>
      <w:r w:rsidR="000C0E78" w:rsidRPr="00466E23">
        <w:rPr>
          <w:rFonts w:ascii="Times" w:hAnsi="Times" w:cs="Courier New"/>
        </w:rPr>
        <w:t xml:space="preserve"> </w:t>
      </w:r>
      <w:r w:rsidR="00864021" w:rsidRPr="00466E23">
        <w:rPr>
          <w:rFonts w:ascii="Times" w:hAnsi="Times" w:cs="Courier New"/>
        </w:rPr>
        <w:t>Find someone in need of comfort and encouragement and let them know that you are thinking of them and that you believe in them (and help them out if you can!)</w:t>
      </w:r>
    </w:p>
    <w:p w:rsidR="00864021" w:rsidRPr="00466E23" w:rsidRDefault="00377CAD" w:rsidP="00377CAD">
      <w:pPr>
        <w:numPr>
          <w:ilvl w:val="0"/>
          <w:numId w:val="7"/>
        </w:numPr>
        <w:spacing w:line="360" w:lineRule="auto"/>
        <w:rPr>
          <w:rFonts w:ascii="Times" w:hAnsi="Times" w:cs="Courier New"/>
          <w:b/>
          <w:bCs/>
        </w:rPr>
      </w:pPr>
      <w:r w:rsidRPr="00466E23">
        <w:rPr>
          <w:rFonts w:ascii="Times" w:hAnsi="Times" w:cs="Courier New"/>
          <w:b/>
          <w:bCs/>
        </w:rPr>
        <w:t>Day 4</w:t>
      </w:r>
      <w:r w:rsidR="00864021" w:rsidRPr="00466E23">
        <w:rPr>
          <w:rFonts w:ascii="Times" w:hAnsi="Times" w:cs="Courier New"/>
          <w:b/>
          <w:bCs/>
        </w:rPr>
        <w:t>:</w:t>
      </w:r>
      <w:r w:rsidR="00864021" w:rsidRPr="00466E23">
        <w:rPr>
          <w:rFonts w:ascii="Times" w:hAnsi="Times" w:cs="Courier New"/>
        </w:rPr>
        <w:t xml:space="preserve"> Remind someone of their value! Too many people feel worthless.</w:t>
      </w:r>
      <w:r w:rsidR="000C0E78" w:rsidRPr="00466E23">
        <w:rPr>
          <w:rFonts w:ascii="Times" w:hAnsi="Times" w:cs="Courier New"/>
        </w:rPr>
        <w:t xml:space="preserve"> </w:t>
      </w:r>
      <w:r w:rsidR="00864021" w:rsidRPr="00466E23">
        <w:rPr>
          <w:rFonts w:ascii="Times" w:hAnsi="Times" w:cs="Courier New"/>
        </w:rPr>
        <w:t>Find someone who needs a good reminder of how much God loves them, and by extension how much you love them.</w:t>
      </w:r>
    </w:p>
    <w:p w:rsidR="00864021" w:rsidRPr="00466E23" w:rsidRDefault="00377CAD" w:rsidP="00377CAD">
      <w:pPr>
        <w:numPr>
          <w:ilvl w:val="0"/>
          <w:numId w:val="7"/>
        </w:numPr>
        <w:spacing w:line="360" w:lineRule="auto"/>
        <w:rPr>
          <w:rFonts w:ascii="Times" w:hAnsi="Times" w:cs="Courier New"/>
          <w:b/>
          <w:bCs/>
        </w:rPr>
      </w:pPr>
      <w:r w:rsidRPr="00466E23">
        <w:rPr>
          <w:rFonts w:ascii="Times" w:hAnsi="Times" w:cs="Courier New"/>
          <w:b/>
          <w:bCs/>
        </w:rPr>
        <w:t>Day 6</w:t>
      </w:r>
      <w:r w:rsidR="00864021" w:rsidRPr="00466E23">
        <w:rPr>
          <w:rFonts w:ascii="Times" w:hAnsi="Times" w:cs="Courier New"/>
          <w:b/>
          <w:bCs/>
        </w:rPr>
        <w:t>:</w:t>
      </w:r>
      <w:r w:rsidR="00864021" w:rsidRPr="00466E23">
        <w:rPr>
          <w:rFonts w:ascii="Times" w:hAnsi="Times" w:cs="Courier New"/>
        </w:rPr>
        <w:t xml:space="preserve"> Take a load off someone!</w:t>
      </w:r>
      <w:r w:rsidR="000C0E78" w:rsidRPr="00466E23">
        <w:rPr>
          <w:rFonts w:ascii="Times" w:hAnsi="Times" w:cs="Courier New"/>
        </w:rPr>
        <w:t xml:space="preserve"> </w:t>
      </w:r>
      <w:r w:rsidR="00864021" w:rsidRPr="00466E23">
        <w:rPr>
          <w:rFonts w:ascii="Times" w:hAnsi="Times" w:cs="Courier New"/>
        </w:rPr>
        <w:t>See someone struggling with their books? Their bag? Their groceries? Or maybe they are dealing with an emotional burden?</w:t>
      </w:r>
      <w:r w:rsidR="000C0E78" w:rsidRPr="00466E23">
        <w:rPr>
          <w:rFonts w:ascii="Times" w:hAnsi="Times" w:cs="Courier New"/>
        </w:rPr>
        <w:t xml:space="preserve"> </w:t>
      </w:r>
      <w:r w:rsidR="00864021" w:rsidRPr="00466E23">
        <w:rPr>
          <w:rFonts w:ascii="Times" w:hAnsi="Times" w:cs="Courier New"/>
        </w:rPr>
        <w:t>Whatever it is, take it for them, help them get to where they are going.</w:t>
      </w:r>
    </w:p>
    <w:p w:rsidR="00864021" w:rsidRPr="00466E23" w:rsidRDefault="00864021" w:rsidP="00377CAD">
      <w:pPr>
        <w:pageBreakBefore/>
        <w:spacing w:line="360" w:lineRule="auto"/>
        <w:rPr>
          <w:rFonts w:ascii="Times" w:hAnsi="Times" w:cs="Courier New"/>
          <w:b/>
          <w:bCs/>
          <w:sz w:val="30"/>
          <w:szCs w:val="30"/>
        </w:rPr>
      </w:pPr>
      <w:r w:rsidRPr="00466E23">
        <w:rPr>
          <w:rFonts w:ascii="Times" w:hAnsi="Times" w:cs="Courier New"/>
          <w:b/>
          <w:bCs/>
          <w:sz w:val="30"/>
          <w:szCs w:val="30"/>
        </w:rPr>
        <w:lastRenderedPageBreak/>
        <w:t>Appendix A</w:t>
      </w:r>
    </w:p>
    <w:p w:rsidR="00864021" w:rsidRPr="00466E23" w:rsidRDefault="00530293" w:rsidP="00377CAD">
      <w:pPr>
        <w:spacing w:line="360" w:lineRule="auto"/>
        <w:rPr>
          <w:rFonts w:ascii="Times" w:hAnsi="Times" w:cs="Courier New"/>
          <w:b/>
          <w:bCs/>
          <w:sz w:val="30"/>
          <w:szCs w:val="30"/>
        </w:rPr>
      </w:pPr>
      <w:r w:rsidRPr="00466E23">
        <w:rPr>
          <w:rFonts w:ascii="Times" w:hAnsi="Times" w:cs="Courier New"/>
          <w:noProof/>
        </w:rPr>
        <w:drawing>
          <wp:inline distT="0" distB="0" distL="0" distR="0">
            <wp:extent cx="5943600" cy="4467225"/>
            <wp:effectExtent l="19050" t="0" r="0" b="0"/>
            <wp:docPr id="1" name="Picture 1" descr="Image_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_0"/>
                    <pic:cNvPicPr>
                      <a:picLocks noChangeAspect="1" noChangeArrowheads="1"/>
                    </pic:cNvPicPr>
                  </pic:nvPicPr>
                  <pic:blipFill>
                    <a:blip r:embed="rId7" r:link="rId8" cstate="print"/>
                    <a:srcRect/>
                    <a:stretch>
                      <a:fillRect/>
                    </a:stretch>
                  </pic:blipFill>
                  <pic:spPr bwMode="auto">
                    <a:xfrm>
                      <a:off x="0" y="0"/>
                      <a:ext cx="5943600" cy="4467225"/>
                    </a:xfrm>
                    <a:prstGeom prst="rect">
                      <a:avLst/>
                    </a:prstGeom>
                    <a:noFill/>
                    <a:ln w="9525">
                      <a:noFill/>
                      <a:miter lim="800000"/>
                      <a:headEnd/>
                      <a:tailEnd/>
                    </a:ln>
                  </pic:spPr>
                </pic:pic>
              </a:graphicData>
            </a:graphic>
          </wp:inline>
        </w:drawing>
      </w:r>
    </w:p>
    <w:p w:rsidR="00864021" w:rsidRPr="00466E23" w:rsidRDefault="00864021" w:rsidP="00377CAD">
      <w:pPr>
        <w:spacing w:line="360" w:lineRule="auto"/>
        <w:rPr>
          <w:rFonts w:ascii="Times" w:hAnsi="Times" w:cs="Courier New"/>
          <w:b/>
          <w:bCs/>
          <w:sz w:val="30"/>
          <w:szCs w:val="30"/>
        </w:rPr>
      </w:pPr>
    </w:p>
    <w:p w:rsidR="00864021" w:rsidRPr="00466E23" w:rsidRDefault="00864021" w:rsidP="00377CAD">
      <w:pPr>
        <w:spacing w:line="360" w:lineRule="auto"/>
        <w:rPr>
          <w:rFonts w:ascii="Times" w:hAnsi="Times" w:cs="Courier New"/>
          <w:b/>
          <w:bCs/>
          <w:sz w:val="30"/>
          <w:szCs w:val="30"/>
        </w:rPr>
      </w:pPr>
    </w:p>
    <w:p w:rsidR="00864021" w:rsidRPr="00466E23" w:rsidRDefault="00864021" w:rsidP="00377CAD">
      <w:pPr>
        <w:spacing w:line="360" w:lineRule="auto"/>
        <w:rPr>
          <w:rFonts w:ascii="Times" w:hAnsi="Times" w:cs="Courier New"/>
          <w:b/>
          <w:bCs/>
          <w:sz w:val="30"/>
          <w:szCs w:val="30"/>
        </w:rPr>
      </w:pPr>
    </w:p>
    <w:p w:rsidR="00864021" w:rsidRPr="00466E23" w:rsidRDefault="00864021" w:rsidP="00377CAD">
      <w:pPr>
        <w:spacing w:line="360" w:lineRule="auto"/>
        <w:rPr>
          <w:rFonts w:ascii="Times" w:hAnsi="Times" w:cs="Courier New"/>
          <w:b/>
          <w:bCs/>
          <w:sz w:val="30"/>
          <w:szCs w:val="30"/>
        </w:rPr>
      </w:pPr>
    </w:p>
    <w:p w:rsidR="00864021" w:rsidRPr="00466E23" w:rsidRDefault="00864021" w:rsidP="00377CAD">
      <w:pPr>
        <w:spacing w:line="360" w:lineRule="auto"/>
        <w:rPr>
          <w:rFonts w:ascii="Times" w:hAnsi="Times" w:cs="Courier New"/>
          <w:b/>
          <w:bCs/>
          <w:sz w:val="30"/>
          <w:szCs w:val="30"/>
        </w:rPr>
      </w:pPr>
    </w:p>
    <w:p w:rsidR="00864021" w:rsidRPr="00466E23" w:rsidRDefault="00864021" w:rsidP="00377CAD">
      <w:pPr>
        <w:spacing w:line="360" w:lineRule="auto"/>
        <w:rPr>
          <w:rFonts w:ascii="Times" w:hAnsi="Times" w:cs="Courier New"/>
          <w:b/>
          <w:bCs/>
          <w:sz w:val="30"/>
          <w:szCs w:val="30"/>
        </w:rPr>
      </w:pPr>
    </w:p>
    <w:p w:rsidR="00864021" w:rsidRPr="00466E23" w:rsidRDefault="00864021" w:rsidP="00377CAD">
      <w:pPr>
        <w:spacing w:line="360" w:lineRule="auto"/>
        <w:rPr>
          <w:rFonts w:ascii="Times" w:hAnsi="Times" w:cs="Courier New"/>
          <w:b/>
          <w:bCs/>
          <w:sz w:val="30"/>
          <w:szCs w:val="30"/>
        </w:rPr>
      </w:pPr>
    </w:p>
    <w:p w:rsidR="00864021" w:rsidRPr="00466E23" w:rsidRDefault="00864021" w:rsidP="00377CAD">
      <w:pPr>
        <w:spacing w:line="360" w:lineRule="auto"/>
        <w:rPr>
          <w:rFonts w:ascii="Times" w:hAnsi="Times" w:cs="Courier New"/>
          <w:b/>
          <w:bCs/>
          <w:sz w:val="30"/>
          <w:szCs w:val="30"/>
        </w:rPr>
      </w:pPr>
    </w:p>
    <w:p w:rsidR="00864021" w:rsidRPr="00466E23" w:rsidRDefault="00864021" w:rsidP="00377CAD">
      <w:pPr>
        <w:spacing w:line="360" w:lineRule="auto"/>
        <w:rPr>
          <w:rFonts w:ascii="Times" w:hAnsi="Times" w:cs="Courier New"/>
          <w:b/>
          <w:bCs/>
          <w:sz w:val="30"/>
          <w:szCs w:val="30"/>
        </w:rPr>
      </w:pPr>
    </w:p>
    <w:p w:rsidR="00864021" w:rsidRPr="00466E23" w:rsidRDefault="00864021" w:rsidP="00377CAD">
      <w:pPr>
        <w:spacing w:line="360" w:lineRule="auto"/>
        <w:rPr>
          <w:rFonts w:ascii="Times" w:hAnsi="Times" w:cs="Courier New"/>
          <w:b/>
          <w:bCs/>
          <w:sz w:val="30"/>
          <w:szCs w:val="30"/>
        </w:rPr>
      </w:pPr>
    </w:p>
    <w:p w:rsidR="00864021" w:rsidRPr="00466E23" w:rsidRDefault="00864021" w:rsidP="00377CAD">
      <w:pPr>
        <w:spacing w:line="360" w:lineRule="auto"/>
        <w:rPr>
          <w:rFonts w:ascii="Times" w:hAnsi="Times" w:cs="Courier New"/>
          <w:b/>
          <w:bCs/>
          <w:sz w:val="30"/>
          <w:szCs w:val="30"/>
        </w:rPr>
      </w:pPr>
    </w:p>
    <w:p w:rsidR="00864021" w:rsidRPr="00466E23" w:rsidRDefault="00864021" w:rsidP="00377CAD">
      <w:pPr>
        <w:spacing w:line="360" w:lineRule="auto"/>
        <w:rPr>
          <w:rFonts w:ascii="Times" w:hAnsi="Times" w:cs="Courier New"/>
          <w:b/>
          <w:bCs/>
          <w:sz w:val="30"/>
          <w:szCs w:val="30"/>
        </w:rPr>
      </w:pPr>
      <w:r w:rsidRPr="00466E23">
        <w:rPr>
          <w:rFonts w:ascii="Times" w:hAnsi="Times" w:cs="Courier New"/>
          <w:b/>
          <w:bCs/>
          <w:sz w:val="30"/>
          <w:szCs w:val="30"/>
        </w:rPr>
        <w:t>Appendix B</w:t>
      </w:r>
    </w:p>
    <w:p w:rsidR="00864021" w:rsidRPr="00466E23" w:rsidRDefault="00530293" w:rsidP="00377CAD">
      <w:pPr>
        <w:spacing w:line="360" w:lineRule="auto"/>
        <w:rPr>
          <w:rFonts w:ascii="Times" w:hAnsi="Times" w:cs="Courier New"/>
          <w:b/>
          <w:bCs/>
          <w:sz w:val="30"/>
          <w:szCs w:val="30"/>
        </w:rPr>
      </w:pPr>
      <w:r w:rsidRPr="00466E23">
        <w:rPr>
          <w:rFonts w:ascii="Times" w:hAnsi="Times" w:cs="Courier New"/>
          <w:noProof/>
        </w:rPr>
        <w:drawing>
          <wp:inline distT="0" distB="0" distL="0" distR="0">
            <wp:extent cx="5943600" cy="4476750"/>
            <wp:effectExtent l="19050" t="0" r="0" b="0"/>
            <wp:docPr id="2" name="Picture 2" descr="Image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_1"/>
                    <pic:cNvPicPr>
                      <a:picLocks noChangeAspect="1" noChangeArrowheads="1"/>
                    </pic:cNvPicPr>
                  </pic:nvPicPr>
                  <pic:blipFill>
                    <a:blip r:embed="rId9" r:link="rId10" cstate="print"/>
                    <a:srcRect/>
                    <a:stretch>
                      <a:fillRect/>
                    </a:stretch>
                  </pic:blipFill>
                  <pic:spPr bwMode="auto">
                    <a:xfrm>
                      <a:off x="0" y="0"/>
                      <a:ext cx="5943600" cy="4476750"/>
                    </a:xfrm>
                    <a:prstGeom prst="rect">
                      <a:avLst/>
                    </a:prstGeom>
                    <a:noFill/>
                    <a:ln w="9525">
                      <a:noFill/>
                      <a:miter lim="800000"/>
                      <a:headEnd/>
                      <a:tailEnd/>
                    </a:ln>
                  </pic:spPr>
                </pic:pic>
              </a:graphicData>
            </a:graphic>
          </wp:inline>
        </w:drawing>
      </w:r>
    </w:p>
    <w:p w:rsidR="00864021" w:rsidRPr="00466E23" w:rsidRDefault="00864021" w:rsidP="00377CAD">
      <w:pPr>
        <w:spacing w:line="360" w:lineRule="auto"/>
        <w:rPr>
          <w:rFonts w:ascii="Times" w:hAnsi="Times" w:cs="Courier New"/>
          <w:b/>
          <w:bCs/>
          <w:sz w:val="30"/>
          <w:szCs w:val="30"/>
        </w:rPr>
      </w:pPr>
    </w:p>
    <w:p w:rsidR="00864021" w:rsidRPr="00466E23" w:rsidRDefault="00864021" w:rsidP="00377CAD">
      <w:pPr>
        <w:spacing w:line="360" w:lineRule="auto"/>
        <w:rPr>
          <w:rFonts w:ascii="Times" w:hAnsi="Times" w:cs="Courier New"/>
          <w:b/>
          <w:bCs/>
          <w:sz w:val="30"/>
          <w:szCs w:val="30"/>
        </w:rPr>
      </w:pPr>
    </w:p>
    <w:p w:rsidR="00864021" w:rsidRPr="00466E23" w:rsidRDefault="00864021" w:rsidP="00377CAD">
      <w:pPr>
        <w:spacing w:line="360" w:lineRule="auto"/>
        <w:rPr>
          <w:rFonts w:ascii="Times" w:hAnsi="Times" w:cs="Courier New"/>
          <w:b/>
          <w:bCs/>
          <w:sz w:val="30"/>
          <w:szCs w:val="30"/>
        </w:rPr>
      </w:pPr>
    </w:p>
    <w:p w:rsidR="00864021" w:rsidRPr="00466E23" w:rsidRDefault="00864021" w:rsidP="00377CAD">
      <w:pPr>
        <w:spacing w:line="360" w:lineRule="auto"/>
        <w:rPr>
          <w:rFonts w:ascii="Times" w:hAnsi="Times" w:cs="Courier New"/>
          <w:b/>
          <w:bCs/>
          <w:sz w:val="30"/>
          <w:szCs w:val="30"/>
        </w:rPr>
      </w:pPr>
    </w:p>
    <w:p w:rsidR="00864021" w:rsidRPr="00466E23" w:rsidRDefault="00864021" w:rsidP="00377CAD">
      <w:pPr>
        <w:spacing w:line="360" w:lineRule="auto"/>
        <w:rPr>
          <w:rFonts w:ascii="Times" w:hAnsi="Times" w:cs="Courier New"/>
          <w:b/>
          <w:bCs/>
          <w:sz w:val="30"/>
          <w:szCs w:val="30"/>
        </w:rPr>
      </w:pPr>
    </w:p>
    <w:p w:rsidR="00864021" w:rsidRPr="00466E23" w:rsidRDefault="00864021" w:rsidP="00377CAD">
      <w:pPr>
        <w:spacing w:line="360" w:lineRule="auto"/>
        <w:rPr>
          <w:rFonts w:ascii="Times" w:hAnsi="Times" w:cs="Courier New"/>
          <w:b/>
          <w:bCs/>
          <w:sz w:val="30"/>
          <w:szCs w:val="30"/>
        </w:rPr>
      </w:pPr>
    </w:p>
    <w:p w:rsidR="00864021" w:rsidRPr="00466E23" w:rsidRDefault="00864021" w:rsidP="00377CAD">
      <w:pPr>
        <w:spacing w:line="360" w:lineRule="auto"/>
        <w:rPr>
          <w:rFonts w:ascii="Times" w:hAnsi="Times" w:cs="Courier New"/>
          <w:b/>
          <w:bCs/>
          <w:sz w:val="30"/>
          <w:szCs w:val="30"/>
        </w:rPr>
      </w:pPr>
    </w:p>
    <w:p w:rsidR="00864021" w:rsidRPr="00466E23" w:rsidRDefault="00864021" w:rsidP="00377CAD">
      <w:pPr>
        <w:spacing w:line="360" w:lineRule="auto"/>
        <w:rPr>
          <w:rFonts w:ascii="Times" w:hAnsi="Times" w:cs="Courier New"/>
          <w:b/>
          <w:bCs/>
          <w:sz w:val="30"/>
          <w:szCs w:val="30"/>
        </w:rPr>
      </w:pPr>
    </w:p>
    <w:p w:rsidR="00864021" w:rsidRPr="00466E23" w:rsidRDefault="00864021" w:rsidP="00377CAD">
      <w:pPr>
        <w:spacing w:line="360" w:lineRule="auto"/>
        <w:rPr>
          <w:rFonts w:ascii="Times" w:hAnsi="Times" w:cs="Courier New"/>
          <w:b/>
          <w:bCs/>
          <w:sz w:val="30"/>
          <w:szCs w:val="30"/>
        </w:rPr>
      </w:pPr>
    </w:p>
    <w:p w:rsidR="00864021" w:rsidRPr="00466E23" w:rsidRDefault="00864021" w:rsidP="00377CAD">
      <w:pPr>
        <w:spacing w:line="360" w:lineRule="auto"/>
        <w:rPr>
          <w:rFonts w:ascii="Times" w:hAnsi="Times" w:cs="Courier New"/>
          <w:b/>
          <w:bCs/>
          <w:sz w:val="30"/>
          <w:szCs w:val="30"/>
        </w:rPr>
      </w:pPr>
    </w:p>
    <w:p w:rsidR="00864021" w:rsidRPr="00466E23" w:rsidRDefault="00864021" w:rsidP="00377CAD">
      <w:pPr>
        <w:spacing w:line="360" w:lineRule="auto"/>
        <w:rPr>
          <w:rFonts w:ascii="Times" w:hAnsi="Times" w:cs="Courier New"/>
          <w:b/>
          <w:bCs/>
          <w:sz w:val="30"/>
          <w:szCs w:val="30"/>
        </w:rPr>
      </w:pPr>
    </w:p>
    <w:p w:rsidR="00864021" w:rsidRPr="00466E23" w:rsidRDefault="00864021" w:rsidP="00377CAD">
      <w:pPr>
        <w:spacing w:line="360" w:lineRule="auto"/>
        <w:rPr>
          <w:rFonts w:ascii="Times" w:hAnsi="Times" w:cs="Courier New"/>
          <w:b/>
          <w:bCs/>
          <w:sz w:val="30"/>
          <w:szCs w:val="30"/>
        </w:rPr>
      </w:pPr>
      <w:r w:rsidRPr="00466E23">
        <w:rPr>
          <w:rFonts w:ascii="Times" w:hAnsi="Times" w:cs="Courier New"/>
          <w:b/>
          <w:bCs/>
          <w:sz w:val="30"/>
          <w:szCs w:val="30"/>
        </w:rPr>
        <w:t>Appendix C</w:t>
      </w:r>
    </w:p>
    <w:p w:rsidR="00864021" w:rsidRPr="00466E23" w:rsidRDefault="00530293" w:rsidP="00377CAD">
      <w:pPr>
        <w:spacing w:line="360" w:lineRule="auto"/>
        <w:rPr>
          <w:rFonts w:ascii="Times" w:hAnsi="Times" w:cs="Courier New"/>
          <w:b/>
          <w:bCs/>
          <w:sz w:val="30"/>
          <w:szCs w:val="30"/>
        </w:rPr>
      </w:pPr>
      <w:r w:rsidRPr="00466E23">
        <w:rPr>
          <w:rFonts w:ascii="Times" w:hAnsi="Times" w:cs="Courier New"/>
          <w:noProof/>
        </w:rPr>
        <w:drawing>
          <wp:inline distT="0" distB="0" distL="0" distR="0">
            <wp:extent cx="5943600" cy="4572000"/>
            <wp:effectExtent l="19050" t="0" r="0" b="0"/>
            <wp:docPr id="3" name="Picture 3" descr="Image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_2"/>
                    <pic:cNvPicPr>
                      <a:picLocks noChangeAspect="1" noChangeArrowheads="1"/>
                    </pic:cNvPicPr>
                  </pic:nvPicPr>
                  <pic:blipFill>
                    <a:blip r:embed="rId11" r:link="rId12" cstate="print"/>
                    <a:srcRect/>
                    <a:stretch>
                      <a:fillRect/>
                    </a:stretch>
                  </pic:blipFill>
                  <pic:spPr bwMode="auto">
                    <a:xfrm>
                      <a:off x="0" y="0"/>
                      <a:ext cx="5943600" cy="4572000"/>
                    </a:xfrm>
                    <a:prstGeom prst="rect">
                      <a:avLst/>
                    </a:prstGeom>
                    <a:noFill/>
                    <a:ln w="9525">
                      <a:noFill/>
                      <a:miter lim="800000"/>
                      <a:headEnd/>
                      <a:tailEnd/>
                    </a:ln>
                  </pic:spPr>
                </pic:pic>
              </a:graphicData>
            </a:graphic>
          </wp:inline>
        </w:drawing>
      </w:r>
    </w:p>
    <w:p w:rsidR="00864021" w:rsidRPr="00466E23" w:rsidRDefault="00864021" w:rsidP="00377CAD">
      <w:pPr>
        <w:spacing w:line="360" w:lineRule="auto"/>
        <w:rPr>
          <w:rFonts w:ascii="Times" w:hAnsi="Times" w:cs="Courier New"/>
          <w:b/>
          <w:bCs/>
          <w:sz w:val="30"/>
          <w:szCs w:val="30"/>
        </w:rPr>
      </w:pPr>
    </w:p>
    <w:p w:rsidR="00864021" w:rsidRPr="00466E23" w:rsidRDefault="00864021" w:rsidP="00377CAD">
      <w:pPr>
        <w:spacing w:line="360" w:lineRule="auto"/>
        <w:rPr>
          <w:rFonts w:ascii="Times" w:hAnsi="Times" w:cs="Courier New"/>
          <w:b/>
          <w:bCs/>
          <w:sz w:val="30"/>
          <w:szCs w:val="30"/>
        </w:rPr>
      </w:pPr>
    </w:p>
    <w:p w:rsidR="00864021" w:rsidRPr="00466E23" w:rsidRDefault="00864021" w:rsidP="00377CAD">
      <w:pPr>
        <w:spacing w:line="360" w:lineRule="auto"/>
        <w:rPr>
          <w:rFonts w:ascii="Times" w:hAnsi="Times" w:cs="Courier New"/>
          <w:b/>
          <w:bCs/>
          <w:sz w:val="30"/>
          <w:szCs w:val="30"/>
        </w:rPr>
      </w:pPr>
    </w:p>
    <w:p w:rsidR="00864021" w:rsidRPr="00466E23" w:rsidRDefault="00864021" w:rsidP="00377CAD">
      <w:pPr>
        <w:spacing w:line="360" w:lineRule="auto"/>
        <w:rPr>
          <w:rFonts w:ascii="Times" w:hAnsi="Times" w:cs="Courier New"/>
          <w:b/>
          <w:bCs/>
          <w:sz w:val="30"/>
          <w:szCs w:val="30"/>
        </w:rPr>
      </w:pPr>
    </w:p>
    <w:p w:rsidR="00864021" w:rsidRPr="00466E23" w:rsidRDefault="00864021" w:rsidP="00377CAD">
      <w:pPr>
        <w:spacing w:line="360" w:lineRule="auto"/>
        <w:rPr>
          <w:rFonts w:ascii="Times" w:hAnsi="Times" w:cs="Courier New"/>
          <w:b/>
          <w:bCs/>
          <w:sz w:val="30"/>
          <w:szCs w:val="30"/>
        </w:rPr>
      </w:pPr>
    </w:p>
    <w:p w:rsidR="00864021" w:rsidRPr="00466E23" w:rsidRDefault="00864021" w:rsidP="00377CAD">
      <w:pPr>
        <w:spacing w:line="360" w:lineRule="auto"/>
        <w:rPr>
          <w:rFonts w:ascii="Times" w:hAnsi="Times" w:cs="Courier New"/>
          <w:b/>
          <w:bCs/>
          <w:sz w:val="30"/>
          <w:szCs w:val="30"/>
        </w:rPr>
      </w:pPr>
    </w:p>
    <w:p w:rsidR="00864021" w:rsidRPr="00466E23" w:rsidRDefault="00864021" w:rsidP="00377CAD">
      <w:pPr>
        <w:spacing w:line="360" w:lineRule="auto"/>
        <w:rPr>
          <w:rFonts w:ascii="Times" w:hAnsi="Times" w:cs="Courier New"/>
          <w:b/>
          <w:bCs/>
          <w:sz w:val="30"/>
          <w:szCs w:val="30"/>
        </w:rPr>
      </w:pPr>
    </w:p>
    <w:p w:rsidR="00864021" w:rsidRPr="00466E23" w:rsidRDefault="00864021" w:rsidP="00377CAD">
      <w:pPr>
        <w:spacing w:line="360" w:lineRule="auto"/>
        <w:rPr>
          <w:rFonts w:ascii="Times" w:hAnsi="Times" w:cs="Courier New"/>
          <w:b/>
          <w:bCs/>
          <w:sz w:val="30"/>
          <w:szCs w:val="30"/>
        </w:rPr>
      </w:pPr>
    </w:p>
    <w:p w:rsidR="00864021" w:rsidRPr="00466E23" w:rsidRDefault="00864021" w:rsidP="00377CAD">
      <w:pPr>
        <w:spacing w:line="360" w:lineRule="auto"/>
        <w:rPr>
          <w:rFonts w:ascii="Times" w:hAnsi="Times" w:cs="Courier New"/>
          <w:b/>
          <w:bCs/>
          <w:sz w:val="30"/>
          <w:szCs w:val="30"/>
        </w:rPr>
      </w:pPr>
    </w:p>
    <w:p w:rsidR="00864021" w:rsidRPr="00466E23" w:rsidRDefault="00864021" w:rsidP="00377CAD">
      <w:pPr>
        <w:spacing w:line="360" w:lineRule="auto"/>
        <w:rPr>
          <w:rFonts w:ascii="Times" w:hAnsi="Times" w:cs="Courier New"/>
          <w:b/>
          <w:bCs/>
          <w:sz w:val="30"/>
          <w:szCs w:val="30"/>
        </w:rPr>
      </w:pPr>
    </w:p>
    <w:p w:rsidR="00864021" w:rsidRPr="00466E23" w:rsidRDefault="00864021" w:rsidP="00377CAD">
      <w:pPr>
        <w:spacing w:line="360" w:lineRule="auto"/>
        <w:rPr>
          <w:rFonts w:ascii="Times" w:hAnsi="Times" w:cs="Courier New"/>
          <w:b/>
          <w:bCs/>
          <w:sz w:val="30"/>
          <w:szCs w:val="30"/>
        </w:rPr>
      </w:pPr>
    </w:p>
    <w:p w:rsidR="00864021" w:rsidRPr="00466E23" w:rsidRDefault="00864021" w:rsidP="00377CAD">
      <w:pPr>
        <w:spacing w:line="360" w:lineRule="auto"/>
        <w:rPr>
          <w:rFonts w:ascii="Times" w:hAnsi="Times" w:cs="Courier New"/>
          <w:b/>
          <w:bCs/>
          <w:sz w:val="30"/>
          <w:szCs w:val="30"/>
        </w:rPr>
      </w:pPr>
      <w:r w:rsidRPr="00466E23">
        <w:rPr>
          <w:rFonts w:ascii="Times" w:hAnsi="Times" w:cs="Courier New"/>
          <w:b/>
          <w:bCs/>
          <w:sz w:val="30"/>
          <w:szCs w:val="30"/>
        </w:rPr>
        <w:t>Appendix D</w:t>
      </w:r>
    </w:p>
    <w:p w:rsidR="00864021" w:rsidRPr="00466E23" w:rsidRDefault="00530293" w:rsidP="00377CAD">
      <w:pPr>
        <w:spacing w:line="360" w:lineRule="auto"/>
        <w:rPr>
          <w:rFonts w:ascii="Times" w:hAnsi="Times" w:cs="Courier New"/>
          <w:b/>
          <w:bCs/>
          <w:sz w:val="30"/>
          <w:szCs w:val="30"/>
        </w:rPr>
      </w:pPr>
      <w:r w:rsidRPr="00466E23">
        <w:rPr>
          <w:rFonts w:ascii="Times" w:hAnsi="Times" w:cs="Courier New"/>
          <w:noProof/>
        </w:rPr>
        <w:drawing>
          <wp:inline distT="0" distB="0" distL="0" distR="0">
            <wp:extent cx="5943600" cy="4295775"/>
            <wp:effectExtent l="19050" t="0" r="0" b="0"/>
            <wp:docPr id="4" name="Picture 4" descr="Image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_3"/>
                    <pic:cNvPicPr>
                      <a:picLocks noChangeAspect="1" noChangeArrowheads="1"/>
                    </pic:cNvPicPr>
                  </pic:nvPicPr>
                  <pic:blipFill>
                    <a:blip r:embed="rId13" r:link="rId14" cstate="print"/>
                    <a:srcRect/>
                    <a:stretch>
                      <a:fillRect/>
                    </a:stretch>
                  </pic:blipFill>
                  <pic:spPr bwMode="auto">
                    <a:xfrm>
                      <a:off x="0" y="0"/>
                      <a:ext cx="5943600" cy="4295775"/>
                    </a:xfrm>
                    <a:prstGeom prst="rect">
                      <a:avLst/>
                    </a:prstGeom>
                    <a:noFill/>
                    <a:ln w="9525">
                      <a:noFill/>
                      <a:miter lim="800000"/>
                      <a:headEnd/>
                      <a:tailEnd/>
                    </a:ln>
                  </pic:spPr>
                </pic:pic>
              </a:graphicData>
            </a:graphic>
          </wp:inline>
        </w:drawing>
      </w:r>
    </w:p>
    <w:p w:rsidR="00864021" w:rsidRPr="00466E23" w:rsidRDefault="00864021" w:rsidP="00377CAD">
      <w:pPr>
        <w:spacing w:line="360" w:lineRule="auto"/>
        <w:rPr>
          <w:rFonts w:ascii="Times" w:hAnsi="Times" w:cs="Courier New"/>
          <w:b/>
          <w:bCs/>
          <w:sz w:val="30"/>
          <w:szCs w:val="30"/>
        </w:rPr>
      </w:pPr>
    </w:p>
    <w:p w:rsidR="00864021" w:rsidRPr="00466E23" w:rsidRDefault="00864021" w:rsidP="00377CAD">
      <w:pPr>
        <w:spacing w:line="360" w:lineRule="auto"/>
        <w:rPr>
          <w:rFonts w:ascii="Times" w:hAnsi="Times" w:cs="Courier New"/>
          <w:b/>
          <w:bCs/>
          <w:sz w:val="30"/>
          <w:szCs w:val="30"/>
        </w:rPr>
      </w:pPr>
    </w:p>
    <w:p w:rsidR="00864021" w:rsidRPr="00466E23" w:rsidRDefault="00864021" w:rsidP="00377CAD">
      <w:pPr>
        <w:spacing w:line="360" w:lineRule="auto"/>
        <w:rPr>
          <w:rFonts w:ascii="Times" w:hAnsi="Times" w:cs="Courier New"/>
          <w:b/>
          <w:bCs/>
          <w:sz w:val="30"/>
          <w:szCs w:val="30"/>
        </w:rPr>
      </w:pPr>
    </w:p>
    <w:p w:rsidR="00864021" w:rsidRPr="00466E23" w:rsidRDefault="00864021" w:rsidP="00377CAD">
      <w:pPr>
        <w:spacing w:line="360" w:lineRule="auto"/>
        <w:rPr>
          <w:rFonts w:ascii="Times" w:hAnsi="Times" w:cs="Courier New"/>
          <w:b/>
          <w:bCs/>
          <w:sz w:val="30"/>
          <w:szCs w:val="30"/>
        </w:rPr>
      </w:pPr>
    </w:p>
    <w:p w:rsidR="00864021" w:rsidRPr="00466E23" w:rsidRDefault="00864021" w:rsidP="00377CAD">
      <w:pPr>
        <w:spacing w:line="360" w:lineRule="auto"/>
        <w:rPr>
          <w:rFonts w:ascii="Times" w:hAnsi="Times" w:cs="Courier New"/>
          <w:b/>
          <w:bCs/>
          <w:sz w:val="30"/>
          <w:szCs w:val="30"/>
        </w:rPr>
      </w:pPr>
    </w:p>
    <w:p w:rsidR="00864021" w:rsidRPr="00466E23" w:rsidRDefault="00864021" w:rsidP="00377CAD">
      <w:pPr>
        <w:spacing w:line="360" w:lineRule="auto"/>
        <w:rPr>
          <w:rFonts w:ascii="Times" w:hAnsi="Times" w:cs="Courier New"/>
          <w:b/>
          <w:bCs/>
          <w:sz w:val="30"/>
          <w:szCs w:val="30"/>
        </w:rPr>
      </w:pPr>
    </w:p>
    <w:p w:rsidR="00864021" w:rsidRPr="00466E23" w:rsidRDefault="00864021" w:rsidP="00377CAD">
      <w:pPr>
        <w:spacing w:line="360" w:lineRule="auto"/>
        <w:rPr>
          <w:rFonts w:ascii="Times" w:hAnsi="Times" w:cs="Courier New"/>
          <w:b/>
          <w:bCs/>
          <w:sz w:val="30"/>
          <w:szCs w:val="30"/>
        </w:rPr>
      </w:pPr>
    </w:p>
    <w:p w:rsidR="00864021" w:rsidRPr="00466E23" w:rsidRDefault="00864021" w:rsidP="00377CAD">
      <w:pPr>
        <w:spacing w:line="360" w:lineRule="auto"/>
        <w:rPr>
          <w:rFonts w:ascii="Times" w:hAnsi="Times" w:cs="Courier New"/>
          <w:b/>
          <w:bCs/>
          <w:sz w:val="30"/>
          <w:szCs w:val="30"/>
        </w:rPr>
      </w:pPr>
    </w:p>
    <w:p w:rsidR="00864021" w:rsidRPr="00466E23" w:rsidRDefault="00864021" w:rsidP="00377CAD">
      <w:pPr>
        <w:spacing w:line="360" w:lineRule="auto"/>
        <w:rPr>
          <w:rFonts w:ascii="Times" w:hAnsi="Times" w:cs="Courier New"/>
          <w:b/>
          <w:bCs/>
          <w:sz w:val="30"/>
          <w:szCs w:val="30"/>
        </w:rPr>
      </w:pPr>
    </w:p>
    <w:p w:rsidR="00864021" w:rsidRPr="00466E23" w:rsidRDefault="00864021" w:rsidP="00377CAD">
      <w:pPr>
        <w:spacing w:line="360" w:lineRule="auto"/>
        <w:rPr>
          <w:rFonts w:ascii="Times" w:hAnsi="Times" w:cs="Courier New"/>
          <w:b/>
          <w:bCs/>
          <w:sz w:val="30"/>
          <w:szCs w:val="30"/>
        </w:rPr>
      </w:pPr>
    </w:p>
    <w:p w:rsidR="00864021" w:rsidRPr="00466E23" w:rsidRDefault="00864021" w:rsidP="00377CAD">
      <w:pPr>
        <w:spacing w:line="360" w:lineRule="auto"/>
        <w:rPr>
          <w:rFonts w:ascii="Times" w:hAnsi="Times" w:cs="Courier New"/>
          <w:b/>
          <w:bCs/>
          <w:sz w:val="30"/>
          <w:szCs w:val="30"/>
        </w:rPr>
      </w:pPr>
    </w:p>
    <w:p w:rsidR="00864021" w:rsidRPr="00466E23" w:rsidRDefault="00864021" w:rsidP="00377CAD">
      <w:pPr>
        <w:spacing w:line="360" w:lineRule="auto"/>
        <w:rPr>
          <w:rFonts w:ascii="Times" w:hAnsi="Times" w:cs="Courier New"/>
          <w:b/>
          <w:bCs/>
          <w:sz w:val="30"/>
          <w:szCs w:val="30"/>
        </w:rPr>
      </w:pPr>
    </w:p>
    <w:p w:rsidR="00864021" w:rsidRPr="00466E23" w:rsidRDefault="00864021" w:rsidP="00377CAD">
      <w:pPr>
        <w:spacing w:line="360" w:lineRule="auto"/>
        <w:rPr>
          <w:rFonts w:ascii="Times" w:hAnsi="Times" w:cs="Courier New"/>
          <w:b/>
          <w:bCs/>
          <w:sz w:val="30"/>
          <w:szCs w:val="30"/>
        </w:rPr>
      </w:pPr>
      <w:r w:rsidRPr="00466E23">
        <w:rPr>
          <w:rFonts w:ascii="Times" w:hAnsi="Times" w:cs="Courier New"/>
          <w:b/>
          <w:bCs/>
          <w:sz w:val="30"/>
          <w:szCs w:val="30"/>
        </w:rPr>
        <w:t>Appendix E</w:t>
      </w:r>
    </w:p>
    <w:p w:rsidR="00864021" w:rsidRPr="00466E23" w:rsidRDefault="00530293" w:rsidP="00377CAD">
      <w:pPr>
        <w:spacing w:line="360" w:lineRule="auto"/>
        <w:rPr>
          <w:rFonts w:ascii="Times" w:hAnsi="Times" w:cs="Courier New"/>
          <w:b/>
          <w:bCs/>
          <w:sz w:val="30"/>
          <w:szCs w:val="30"/>
        </w:rPr>
      </w:pPr>
      <w:r w:rsidRPr="00466E23">
        <w:rPr>
          <w:rFonts w:ascii="Times" w:hAnsi="Times" w:cs="Courier New"/>
          <w:noProof/>
        </w:rPr>
        <w:drawing>
          <wp:inline distT="0" distB="0" distL="0" distR="0">
            <wp:extent cx="4762500" cy="3181350"/>
            <wp:effectExtent l="19050" t="0" r="0" b="0"/>
            <wp:docPr id="5" name="Picture 5" descr="Image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_4"/>
                    <pic:cNvPicPr>
                      <a:picLocks noChangeAspect="1" noChangeArrowheads="1"/>
                    </pic:cNvPicPr>
                  </pic:nvPicPr>
                  <pic:blipFill>
                    <a:blip r:embed="rId15" r:link="rId16" cstate="print"/>
                    <a:srcRect/>
                    <a:stretch>
                      <a:fillRect/>
                    </a:stretch>
                  </pic:blipFill>
                  <pic:spPr bwMode="auto">
                    <a:xfrm>
                      <a:off x="0" y="0"/>
                      <a:ext cx="4762500" cy="3181350"/>
                    </a:xfrm>
                    <a:prstGeom prst="rect">
                      <a:avLst/>
                    </a:prstGeom>
                    <a:noFill/>
                    <a:ln w="9525">
                      <a:noFill/>
                      <a:miter lim="800000"/>
                      <a:headEnd/>
                      <a:tailEnd/>
                    </a:ln>
                  </pic:spPr>
                </pic:pic>
              </a:graphicData>
            </a:graphic>
          </wp:inline>
        </w:drawing>
      </w:r>
    </w:p>
    <w:p w:rsidR="00716671" w:rsidRPr="00466E23" w:rsidRDefault="00716671" w:rsidP="00377CAD">
      <w:pPr>
        <w:spacing w:line="360" w:lineRule="auto"/>
        <w:rPr>
          <w:rFonts w:ascii="Times" w:hAnsi="Times" w:cs="Courier New"/>
          <w:i/>
          <w:iCs/>
        </w:rPr>
      </w:pPr>
      <w:r w:rsidRPr="00466E23">
        <w:rPr>
          <w:rFonts w:ascii="Times" w:hAnsi="Times" w:cs="Courier New"/>
          <w:b/>
          <w:bCs/>
          <w:sz w:val="30"/>
          <w:szCs w:val="30"/>
        </w:rPr>
        <w:br w:type="page"/>
      </w:r>
      <w:r w:rsidR="000C0E78" w:rsidRPr="00466E23">
        <w:rPr>
          <w:rFonts w:ascii="Times" w:hAnsi="Times" w:cs="Courier New"/>
          <w:b/>
          <w:bCs/>
          <w:sz w:val="30"/>
          <w:szCs w:val="30"/>
        </w:rPr>
        <w:lastRenderedPageBreak/>
        <w:t>APPENDIX F</w:t>
      </w:r>
      <w:r w:rsidR="000C0E78" w:rsidRPr="00466E23">
        <w:rPr>
          <w:rFonts w:ascii="Times" w:hAnsi="Times" w:cs="Courier New"/>
          <w:i/>
          <w:iCs/>
        </w:rPr>
        <w:t xml:space="preserve"> </w:t>
      </w:r>
    </w:p>
    <w:p w:rsidR="00716671" w:rsidRPr="00466E23" w:rsidRDefault="00716671" w:rsidP="00377CAD">
      <w:pPr>
        <w:spacing w:line="360" w:lineRule="auto"/>
        <w:rPr>
          <w:rFonts w:ascii="Times" w:hAnsi="Times" w:cs="Courier New"/>
          <w:i/>
          <w:iCs/>
        </w:rPr>
      </w:pPr>
    </w:p>
    <w:p w:rsidR="000C0E78" w:rsidRPr="00466E23" w:rsidRDefault="000C0E78" w:rsidP="00377CAD">
      <w:pPr>
        <w:spacing w:line="360" w:lineRule="auto"/>
        <w:rPr>
          <w:rFonts w:ascii="Times" w:hAnsi="Times" w:cs="Courier New"/>
          <w:b/>
          <w:bCs/>
        </w:rPr>
      </w:pPr>
      <w:r w:rsidRPr="00466E23">
        <w:rPr>
          <w:rFonts w:ascii="Times" w:hAnsi="Times" w:cs="Courier New"/>
          <w:iCs/>
        </w:rPr>
        <w:t>In Mark chapter 11 Jesus and his disciples were going to Jerusalem. The Bible says Jesus entered the temple and took a look around and then left. On his way out he saw a fig tree that didn't have any figs on it. The weird thing is that even though figs were out of season Jesus gets mad and curses the fig tree and says “May no one eat fruit from you again!” The next day Jesus goes back to the temple and he is angry and starts turning over tables and kicking out all these people who are exchanging currency and selling sacrificial doves and stuff; and he says “My house is a house of prayer for all nations, but you have turned it into a den of robbers!” When they left the temple that day the disciples saw the fig tree that Jesus cursed the day before and it was withered up from its roots, and they were amazed. Jesus then tells them that we can do a lot of amazing things by having faith in God.</w:t>
      </w:r>
    </w:p>
    <w:sectPr w:rsidR="000C0E78" w:rsidRPr="00466E23" w:rsidSect="00530293">
      <w:headerReference w:type="default" r:id="rId17"/>
      <w:footerReference w:type="default" r:id="rId18"/>
      <w:pgSz w:w="12240" w:h="15840"/>
      <w:pgMar w:top="1440" w:right="1797" w:bottom="1440" w:left="179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01DD9" w:rsidRDefault="00E01DD9">
      <w:r>
        <w:separator/>
      </w:r>
    </w:p>
  </w:endnote>
  <w:endnote w:type="continuationSeparator" w:id="0">
    <w:p w:rsidR="00E01DD9" w:rsidRDefault="00E01DD9">
      <w:r>
        <w:continuationSeparator/>
      </w:r>
    </w:p>
  </w:endnote>
</w:endnotes>
</file>

<file path=word/fontTable.xml><?xml version="1.0" encoding="utf-8"?>
<w:fonts xmlns:r="http://schemas.openxmlformats.org/officeDocument/2006/relationships" xmlns:w="http://schemas.openxmlformats.org/wordprocessingml/2006/main">
  <w:font w:name="Verdana">
    <w:panose1 w:val="020B0604030504040204"/>
    <w:charset w:val="00"/>
    <w:family w:val="swiss"/>
    <w:pitch w:val="variable"/>
    <w:sig w:usb0="A10006FF" w:usb1="4000205B" w:usb2="00000010"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Gill Sans MT">
    <w:panose1 w:val="020B0502020104020203"/>
    <w:charset w:val="00"/>
    <w:family w:val="swiss"/>
    <w:pitch w:val="variable"/>
    <w:sig w:usb0="00000007" w:usb1="00000000" w:usb2="00000000" w:usb3="00000000" w:csb0="00000003" w:csb1="00000000"/>
  </w:font>
  <w:font w:name="Times">
    <w:panose1 w:val="02020603050405020304"/>
    <w:charset w:val="00"/>
    <w:family w:val="auto"/>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64021" w:rsidRDefault="00864021">
    <w:pPr>
      <w:jc w:val="center"/>
    </w:pPr>
    <w:r>
      <w:rPr>
        <w:sz w:val="22"/>
        <w:szCs w:val="22"/>
      </w:rPr>
      <w:t>CBOQ Youth Resource</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01DD9" w:rsidRDefault="00E01DD9">
      <w:r>
        <w:separator/>
      </w:r>
    </w:p>
  </w:footnote>
  <w:footnote w:type="continuationSeparator" w:id="0">
    <w:p w:rsidR="00E01DD9" w:rsidRDefault="00E01DD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64021" w:rsidRDefault="00864021">
    <w:pPr>
      <w:jc w:val="cent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hybridMultilevel"/>
    <w:tmpl w:val="00000001"/>
    <w:lvl w:ilvl="0" w:tplc="A3E898BE">
      <w:start w:val="1"/>
      <w:numFmt w:val="bullet"/>
      <w:lvlText w:val="●"/>
      <w:lvlJc w:val="left"/>
      <w:pPr>
        <w:tabs>
          <w:tab w:val="num" w:pos="4680"/>
        </w:tabs>
        <w:ind w:left="4680" w:hanging="4320"/>
      </w:pPr>
      <w:rPr>
        <w:rFonts w:ascii="Verdana" w:eastAsia="Verdana" w:hAnsi="Verdana" w:cs="Verdana"/>
        <w:b w:val="0"/>
        <w:bCs w:val="0"/>
        <w:i w:val="0"/>
        <w:iCs w:val="0"/>
        <w:strike w:val="0"/>
        <w:color w:val="000000"/>
        <w:sz w:val="22"/>
        <w:szCs w:val="22"/>
        <w:u w:val="none"/>
      </w:rPr>
    </w:lvl>
    <w:lvl w:ilvl="1" w:tplc="5374F960">
      <w:start w:val="1"/>
      <w:numFmt w:val="bullet"/>
      <w:lvlText w:val="●"/>
      <w:lvlJc w:val="left"/>
      <w:pPr>
        <w:tabs>
          <w:tab w:val="num" w:pos="4680"/>
        </w:tabs>
        <w:ind w:left="4680" w:hanging="3600"/>
      </w:pPr>
      <w:rPr>
        <w:rFonts w:ascii="Verdana" w:eastAsia="Verdana" w:hAnsi="Verdana" w:cs="Verdana"/>
        <w:b w:val="0"/>
        <w:bCs w:val="0"/>
        <w:i w:val="0"/>
        <w:iCs w:val="0"/>
        <w:strike w:val="0"/>
        <w:color w:val="000000"/>
        <w:sz w:val="22"/>
        <w:szCs w:val="22"/>
        <w:u w:val="none"/>
      </w:rPr>
    </w:lvl>
    <w:lvl w:ilvl="2" w:tplc="967448FE">
      <w:start w:val="1"/>
      <w:numFmt w:val="bullet"/>
      <w:lvlText w:val="●"/>
      <w:lvlJc w:val="right"/>
      <w:pPr>
        <w:tabs>
          <w:tab w:val="num" w:pos="4680"/>
        </w:tabs>
        <w:ind w:left="4680" w:hanging="2700"/>
      </w:pPr>
      <w:rPr>
        <w:rFonts w:ascii="Verdana" w:eastAsia="Verdana" w:hAnsi="Verdana" w:cs="Verdana"/>
        <w:b w:val="0"/>
        <w:bCs w:val="0"/>
        <w:i w:val="0"/>
        <w:iCs w:val="0"/>
        <w:strike w:val="0"/>
        <w:color w:val="000000"/>
        <w:sz w:val="22"/>
        <w:szCs w:val="22"/>
        <w:u w:val="none"/>
      </w:rPr>
    </w:lvl>
    <w:lvl w:ilvl="3" w:tplc="B606820C">
      <w:start w:val="1"/>
      <w:numFmt w:val="bullet"/>
      <w:lvlText w:val="●"/>
      <w:lvlJc w:val="left"/>
      <w:pPr>
        <w:tabs>
          <w:tab w:val="num" w:pos="4680"/>
        </w:tabs>
        <w:ind w:left="4680" w:hanging="2160"/>
      </w:pPr>
      <w:rPr>
        <w:rFonts w:ascii="Verdana" w:eastAsia="Verdana" w:hAnsi="Verdana" w:cs="Verdana"/>
        <w:b w:val="0"/>
        <w:bCs w:val="0"/>
        <w:i w:val="0"/>
        <w:iCs w:val="0"/>
        <w:strike w:val="0"/>
        <w:color w:val="000000"/>
        <w:sz w:val="22"/>
        <w:szCs w:val="22"/>
        <w:u w:val="none"/>
      </w:rPr>
    </w:lvl>
    <w:lvl w:ilvl="4" w:tplc="64625DE4">
      <w:start w:val="1"/>
      <w:numFmt w:val="bullet"/>
      <w:lvlText w:val="●"/>
      <w:lvlJc w:val="left"/>
      <w:pPr>
        <w:tabs>
          <w:tab w:val="num" w:pos="4680"/>
        </w:tabs>
        <w:ind w:left="4680" w:hanging="1440"/>
      </w:pPr>
      <w:rPr>
        <w:rFonts w:ascii="Verdana" w:eastAsia="Verdana" w:hAnsi="Verdana" w:cs="Verdana"/>
        <w:b w:val="0"/>
        <w:bCs w:val="0"/>
        <w:i w:val="0"/>
        <w:iCs w:val="0"/>
        <w:strike w:val="0"/>
        <w:color w:val="000000"/>
        <w:sz w:val="22"/>
        <w:szCs w:val="22"/>
        <w:u w:val="none"/>
      </w:rPr>
    </w:lvl>
    <w:lvl w:ilvl="5" w:tplc="908CCD38">
      <w:start w:val="1"/>
      <w:numFmt w:val="bullet"/>
      <w:lvlText w:val="●"/>
      <w:lvlJc w:val="right"/>
      <w:pPr>
        <w:tabs>
          <w:tab w:val="num" w:pos="4680"/>
        </w:tabs>
        <w:ind w:left="4680" w:hanging="540"/>
      </w:pPr>
      <w:rPr>
        <w:rFonts w:ascii="Verdana" w:eastAsia="Verdana" w:hAnsi="Verdana" w:cs="Verdana"/>
        <w:b w:val="0"/>
        <w:bCs w:val="0"/>
        <w:i w:val="0"/>
        <w:iCs w:val="0"/>
        <w:strike w:val="0"/>
        <w:color w:val="000000"/>
        <w:sz w:val="22"/>
        <w:szCs w:val="22"/>
        <w:u w:val="none"/>
      </w:rPr>
    </w:lvl>
    <w:lvl w:ilvl="6" w:tplc="65D4D7CA">
      <w:start w:val="1"/>
      <w:numFmt w:val="bullet"/>
      <w:lvlText w:val="●"/>
      <w:lvlJc w:val="left"/>
      <w:pPr>
        <w:tabs>
          <w:tab w:val="num" w:pos="4680"/>
        </w:tabs>
        <w:ind w:left="4680" w:firstLine="0"/>
      </w:pPr>
      <w:rPr>
        <w:rFonts w:ascii="Verdana" w:eastAsia="Verdana" w:hAnsi="Verdana" w:cs="Verdana"/>
        <w:b w:val="0"/>
        <w:bCs w:val="0"/>
        <w:i w:val="0"/>
        <w:iCs w:val="0"/>
        <w:strike w:val="0"/>
        <w:color w:val="000000"/>
        <w:sz w:val="22"/>
        <w:szCs w:val="22"/>
        <w:u w:val="none"/>
      </w:rPr>
    </w:lvl>
    <w:lvl w:ilvl="7" w:tplc="DA5A6CC2">
      <w:start w:val="1"/>
      <w:numFmt w:val="bullet"/>
      <w:lvlText w:val="●"/>
      <w:lvlJc w:val="left"/>
      <w:pPr>
        <w:tabs>
          <w:tab w:val="num" w:pos="4680"/>
        </w:tabs>
        <w:ind w:left="4680" w:firstLine="720"/>
      </w:pPr>
      <w:rPr>
        <w:rFonts w:ascii="Verdana" w:eastAsia="Verdana" w:hAnsi="Verdana" w:cs="Verdana"/>
        <w:b w:val="0"/>
        <w:bCs w:val="0"/>
        <w:i w:val="0"/>
        <w:iCs w:val="0"/>
        <w:strike w:val="0"/>
        <w:color w:val="000000"/>
        <w:sz w:val="22"/>
        <w:szCs w:val="22"/>
        <w:u w:val="none"/>
      </w:rPr>
    </w:lvl>
    <w:lvl w:ilvl="8" w:tplc="A7C232E2">
      <w:start w:val="1"/>
      <w:numFmt w:val="bullet"/>
      <w:lvlText w:val="●"/>
      <w:lvlJc w:val="right"/>
      <w:pPr>
        <w:tabs>
          <w:tab w:val="num" w:pos="4680"/>
        </w:tabs>
        <w:ind w:left="4680" w:firstLine="1620"/>
      </w:pPr>
      <w:rPr>
        <w:rFonts w:ascii="Verdana" w:eastAsia="Verdana" w:hAnsi="Verdana" w:cs="Verdana"/>
        <w:b w:val="0"/>
        <w:bCs w:val="0"/>
        <w:i w:val="0"/>
        <w:iCs w:val="0"/>
        <w:strike w:val="0"/>
        <w:color w:val="000000"/>
        <w:sz w:val="22"/>
        <w:szCs w:val="22"/>
        <w:u w:val="none"/>
      </w:rPr>
    </w:lvl>
  </w:abstractNum>
  <w:abstractNum w:abstractNumId="1">
    <w:nsid w:val="00000002"/>
    <w:multiLevelType w:val="hybridMultilevel"/>
    <w:tmpl w:val="00000002"/>
    <w:lvl w:ilvl="0" w:tplc="515E0170">
      <w:start w:val="1"/>
      <w:numFmt w:val="bullet"/>
      <w:lvlText w:val="●"/>
      <w:lvlJc w:val="left"/>
      <w:pPr>
        <w:tabs>
          <w:tab w:val="num" w:pos="3960"/>
        </w:tabs>
        <w:ind w:left="3960" w:hanging="3600"/>
      </w:pPr>
      <w:rPr>
        <w:rFonts w:ascii="Verdana" w:eastAsia="Verdana" w:hAnsi="Verdana" w:cs="Verdana"/>
        <w:b w:val="0"/>
        <w:bCs w:val="0"/>
        <w:i w:val="0"/>
        <w:iCs w:val="0"/>
        <w:strike w:val="0"/>
        <w:color w:val="000000"/>
        <w:sz w:val="24"/>
        <w:szCs w:val="24"/>
        <w:u w:val="none"/>
      </w:rPr>
    </w:lvl>
    <w:lvl w:ilvl="1" w:tplc="5E729670">
      <w:start w:val="1"/>
      <w:numFmt w:val="bullet"/>
      <w:lvlText w:val="○"/>
      <w:lvlJc w:val="left"/>
      <w:pPr>
        <w:tabs>
          <w:tab w:val="num" w:pos="1440"/>
        </w:tabs>
        <w:ind w:left="1440" w:hanging="360"/>
      </w:pPr>
      <w:rPr>
        <w:rFonts w:ascii="Courier New" w:eastAsia="Courier New" w:hAnsi="Courier New" w:cs="Courier New"/>
        <w:b w:val="0"/>
        <w:bCs w:val="0"/>
        <w:i w:val="0"/>
        <w:iCs w:val="0"/>
        <w:strike w:val="0"/>
        <w:color w:val="000000"/>
        <w:sz w:val="20"/>
        <w:szCs w:val="20"/>
        <w:u w:val="none"/>
      </w:rPr>
    </w:lvl>
    <w:lvl w:ilvl="2" w:tplc="D85E3118">
      <w:start w:val="1"/>
      <w:numFmt w:val="bullet"/>
      <w:lvlText w:val="■"/>
      <w:lvlJc w:val="right"/>
      <w:pPr>
        <w:tabs>
          <w:tab w:val="num" w:pos="2160"/>
        </w:tabs>
        <w:ind w:left="2160" w:hanging="180"/>
      </w:pPr>
      <w:rPr>
        <w:rFonts w:ascii="Verdana" w:eastAsia="Verdana" w:hAnsi="Verdana" w:cs="Verdana"/>
        <w:b w:val="0"/>
        <w:bCs w:val="0"/>
        <w:i w:val="0"/>
        <w:iCs w:val="0"/>
        <w:strike w:val="0"/>
        <w:color w:val="000000"/>
        <w:sz w:val="20"/>
        <w:szCs w:val="20"/>
        <w:u w:val="none"/>
      </w:rPr>
    </w:lvl>
    <w:lvl w:ilvl="3" w:tplc="B76C574C">
      <w:start w:val="1"/>
      <w:numFmt w:val="bullet"/>
      <w:lvlText w:val="●"/>
      <w:lvlJc w:val="left"/>
      <w:pPr>
        <w:tabs>
          <w:tab w:val="num" w:pos="2880"/>
        </w:tabs>
        <w:ind w:left="2880" w:hanging="360"/>
      </w:pPr>
      <w:rPr>
        <w:rFonts w:ascii="Verdana" w:eastAsia="Verdana" w:hAnsi="Verdana" w:cs="Verdana"/>
        <w:b w:val="0"/>
        <w:bCs w:val="0"/>
        <w:i w:val="0"/>
        <w:iCs w:val="0"/>
        <w:strike w:val="0"/>
        <w:color w:val="000000"/>
        <w:sz w:val="20"/>
        <w:szCs w:val="20"/>
        <w:u w:val="none"/>
      </w:rPr>
    </w:lvl>
    <w:lvl w:ilvl="4" w:tplc="8110B57C">
      <w:start w:val="1"/>
      <w:numFmt w:val="bullet"/>
      <w:lvlText w:val="○"/>
      <w:lvlJc w:val="left"/>
      <w:pPr>
        <w:tabs>
          <w:tab w:val="num" w:pos="3600"/>
        </w:tabs>
        <w:ind w:left="3600" w:hanging="360"/>
      </w:pPr>
      <w:rPr>
        <w:rFonts w:ascii="Courier New" w:eastAsia="Courier New" w:hAnsi="Courier New" w:cs="Courier New"/>
        <w:b w:val="0"/>
        <w:bCs w:val="0"/>
        <w:i w:val="0"/>
        <w:iCs w:val="0"/>
        <w:strike w:val="0"/>
        <w:color w:val="000000"/>
        <w:sz w:val="20"/>
        <w:szCs w:val="20"/>
        <w:u w:val="none"/>
      </w:rPr>
    </w:lvl>
    <w:lvl w:ilvl="5" w:tplc="CD34BDB4">
      <w:start w:val="1"/>
      <w:numFmt w:val="bullet"/>
      <w:lvlText w:val="■"/>
      <w:lvlJc w:val="right"/>
      <w:pPr>
        <w:tabs>
          <w:tab w:val="num" w:pos="4320"/>
        </w:tabs>
        <w:ind w:left="4320" w:hanging="180"/>
      </w:pPr>
      <w:rPr>
        <w:rFonts w:ascii="Verdana" w:eastAsia="Verdana" w:hAnsi="Verdana" w:cs="Verdana"/>
        <w:b w:val="0"/>
        <w:bCs w:val="0"/>
        <w:i w:val="0"/>
        <w:iCs w:val="0"/>
        <w:strike w:val="0"/>
        <w:color w:val="000000"/>
        <w:sz w:val="20"/>
        <w:szCs w:val="20"/>
        <w:u w:val="none"/>
      </w:rPr>
    </w:lvl>
    <w:lvl w:ilvl="6" w:tplc="3698BB80">
      <w:start w:val="1"/>
      <w:numFmt w:val="bullet"/>
      <w:lvlText w:val="●"/>
      <w:lvlJc w:val="left"/>
      <w:pPr>
        <w:tabs>
          <w:tab w:val="num" w:pos="5040"/>
        </w:tabs>
        <w:ind w:left="5040" w:hanging="360"/>
      </w:pPr>
      <w:rPr>
        <w:rFonts w:ascii="Verdana" w:eastAsia="Verdana" w:hAnsi="Verdana" w:cs="Verdana"/>
        <w:b w:val="0"/>
        <w:bCs w:val="0"/>
        <w:i w:val="0"/>
        <w:iCs w:val="0"/>
        <w:strike w:val="0"/>
        <w:color w:val="000000"/>
        <w:sz w:val="20"/>
        <w:szCs w:val="20"/>
        <w:u w:val="none"/>
      </w:rPr>
    </w:lvl>
    <w:lvl w:ilvl="7" w:tplc="C89CB062">
      <w:start w:val="1"/>
      <w:numFmt w:val="bullet"/>
      <w:lvlText w:val="○"/>
      <w:lvlJc w:val="left"/>
      <w:pPr>
        <w:tabs>
          <w:tab w:val="num" w:pos="5760"/>
        </w:tabs>
        <w:ind w:left="5760" w:hanging="360"/>
      </w:pPr>
      <w:rPr>
        <w:rFonts w:ascii="Courier New" w:eastAsia="Courier New" w:hAnsi="Courier New" w:cs="Courier New"/>
        <w:b w:val="0"/>
        <w:bCs w:val="0"/>
        <w:i w:val="0"/>
        <w:iCs w:val="0"/>
        <w:strike w:val="0"/>
        <w:color w:val="000000"/>
        <w:sz w:val="20"/>
        <w:szCs w:val="20"/>
        <w:u w:val="none"/>
      </w:rPr>
    </w:lvl>
    <w:lvl w:ilvl="8" w:tplc="15048E72">
      <w:start w:val="1"/>
      <w:numFmt w:val="bullet"/>
      <w:lvlText w:val="■"/>
      <w:lvlJc w:val="right"/>
      <w:pPr>
        <w:tabs>
          <w:tab w:val="num" w:pos="6480"/>
        </w:tabs>
        <w:ind w:left="6480" w:hanging="180"/>
      </w:pPr>
      <w:rPr>
        <w:rFonts w:ascii="Verdana" w:eastAsia="Verdana" w:hAnsi="Verdana" w:cs="Verdana"/>
        <w:b w:val="0"/>
        <w:bCs w:val="0"/>
        <w:i w:val="0"/>
        <w:iCs w:val="0"/>
        <w:strike w:val="0"/>
        <w:color w:val="000000"/>
        <w:sz w:val="20"/>
        <w:szCs w:val="20"/>
        <w:u w:val="none"/>
      </w:rPr>
    </w:lvl>
  </w:abstractNum>
  <w:abstractNum w:abstractNumId="2">
    <w:nsid w:val="0B8469C5"/>
    <w:multiLevelType w:val="hybridMultilevel"/>
    <w:tmpl w:val="EF4CC9A0"/>
    <w:lvl w:ilvl="0" w:tplc="E1B8D060">
      <w:start w:val="1"/>
      <w:numFmt w:val="bullet"/>
      <w:lvlText w:val=""/>
      <w:lvlJc w:val="left"/>
      <w:pPr>
        <w:tabs>
          <w:tab w:val="num" w:pos="3960"/>
        </w:tabs>
        <w:ind w:left="3960" w:hanging="3600"/>
      </w:pPr>
      <w:rPr>
        <w:rFonts w:ascii="Wingdings" w:hAnsi="Wingdings" w:hint="default"/>
        <w:b w:val="0"/>
        <w:bCs w:val="0"/>
        <w:i w:val="0"/>
        <w:iCs w:val="0"/>
        <w:strike w:val="0"/>
        <w:color w:val="000000"/>
        <w:sz w:val="24"/>
        <w:szCs w:val="28"/>
        <w:u w:val="none"/>
      </w:rPr>
    </w:lvl>
    <w:lvl w:ilvl="1" w:tplc="BCE0925C">
      <w:start w:val="1"/>
      <w:numFmt w:val="bullet"/>
      <w:lvlText w:val="○"/>
      <w:lvlJc w:val="left"/>
      <w:pPr>
        <w:tabs>
          <w:tab w:val="num" w:pos="1440"/>
        </w:tabs>
        <w:ind w:left="1440" w:hanging="360"/>
      </w:pPr>
      <w:rPr>
        <w:rFonts w:ascii="Courier New" w:eastAsia="Courier New" w:hAnsi="Courier New" w:cs="Courier New"/>
        <w:b w:val="0"/>
        <w:bCs w:val="0"/>
        <w:i w:val="0"/>
        <w:iCs w:val="0"/>
        <w:strike w:val="0"/>
        <w:color w:val="000000"/>
        <w:sz w:val="20"/>
        <w:szCs w:val="20"/>
        <w:u w:val="none"/>
      </w:rPr>
    </w:lvl>
    <w:lvl w:ilvl="2" w:tplc="762041E8">
      <w:start w:val="1"/>
      <w:numFmt w:val="bullet"/>
      <w:lvlText w:val="■"/>
      <w:lvlJc w:val="right"/>
      <w:pPr>
        <w:tabs>
          <w:tab w:val="num" w:pos="2160"/>
        </w:tabs>
        <w:ind w:left="2160" w:hanging="180"/>
      </w:pPr>
      <w:rPr>
        <w:rFonts w:ascii="Verdana" w:eastAsia="Verdana" w:hAnsi="Verdana" w:cs="Verdana"/>
        <w:b w:val="0"/>
        <w:bCs w:val="0"/>
        <w:i w:val="0"/>
        <w:iCs w:val="0"/>
        <w:strike w:val="0"/>
        <w:color w:val="000000"/>
        <w:sz w:val="20"/>
        <w:szCs w:val="20"/>
        <w:u w:val="none"/>
      </w:rPr>
    </w:lvl>
    <w:lvl w:ilvl="3" w:tplc="E1AAC1E8">
      <w:start w:val="1"/>
      <w:numFmt w:val="bullet"/>
      <w:lvlText w:val="●"/>
      <w:lvlJc w:val="left"/>
      <w:pPr>
        <w:tabs>
          <w:tab w:val="num" w:pos="2880"/>
        </w:tabs>
        <w:ind w:left="2880" w:hanging="360"/>
      </w:pPr>
      <w:rPr>
        <w:rFonts w:ascii="Verdana" w:eastAsia="Verdana" w:hAnsi="Verdana" w:cs="Verdana"/>
        <w:b w:val="0"/>
        <w:bCs w:val="0"/>
        <w:i w:val="0"/>
        <w:iCs w:val="0"/>
        <w:strike w:val="0"/>
        <w:color w:val="000000"/>
        <w:sz w:val="20"/>
        <w:szCs w:val="20"/>
        <w:u w:val="none"/>
      </w:rPr>
    </w:lvl>
    <w:lvl w:ilvl="4" w:tplc="7BF8423E">
      <w:start w:val="1"/>
      <w:numFmt w:val="bullet"/>
      <w:lvlText w:val="○"/>
      <w:lvlJc w:val="left"/>
      <w:pPr>
        <w:tabs>
          <w:tab w:val="num" w:pos="3600"/>
        </w:tabs>
        <w:ind w:left="3600" w:hanging="360"/>
      </w:pPr>
      <w:rPr>
        <w:rFonts w:ascii="Courier New" w:eastAsia="Courier New" w:hAnsi="Courier New" w:cs="Courier New"/>
        <w:b w:val="0"/>
        <w:bCs w:val="0"/>
        <w:i w:val="0"/>
        <w:iCs w:val="0"/>
        <w:strike w:val="0"/>
        <w:color w:val="000000"/>
        <w:sz w:val="20"/>
        <w:szCs w:val="20"/>
        <w:u w:val="none"/>
      </w:rPr>
    </w:lvl>
    <w:lvl w:ilvl="5" w:tplc="8FB477AA">
      <w:start w:val="1"/>
      <w:numFmt w:val="bullet"/>
      <w:lvlText w:val="■"/>
      <w:lvlJc w:val="right"/>
      <w:pPr>
        <w:tabs>
          <w:tab w:val="num" w:pos="4320"/>
        </w:tabs>
        <w:ind w:left="4320" w:hanging="180"/>
      </w:pPr>
      <w:rPr>
        <w:rFonts w:ascii="Verdana" w:eastAsia="Verdana" w:hAnsi="Verdana" w:cs="Verdana"/>
        <w:b w:val="0"/>
        <w:bCs w:val="0"/>
        <w:i w:val="0"/>
        <w:iCs w:val="0"/>
        <w:strike w:val="0"/>
        <w:color w:val="000000"/>
        <w:sz w:val="20"/>
        <w:szCs w:val="20"/>
        <w:u w:val="none"/>
      </w:rPr>
    </w:lvl>
    <w:lvl w:ilvl="6" w:tplc="2170455E">
      <w:start w:val="1"/>
      <w:numFmt w:val="bullet"/>
      <w:lvlText w:val="●"/>
      <w:lvlJc w:val="left"/>
      <w:pPr>
        <w:tabs>
          <w:tab w:val="num" w:pos="5040"/>
        </w:tabs>
        <w:ind w:left="5040" w:hanging="360"/>
      </w:pPr>
      <w:rPr>
        <w:rFonts w:ascii="Verdana" w:eastAsia="Verdana" w:hAnsi="Verdana" w:cs="Verdana"/>
        <w:b w:val="0"/>
        <w:bCs w:val="0"/>
        <w:i w:val="0"/>
        <w:iCs w:val="0"/>
        <w:strike w:val="0"/>
        <w:color w:val="000000"/>
        <w:sz w:val="20"/>
        <w:szCs w:val="20"/>
        <w:u w:val="none"/>
      </w:rPr>
    </w:lvl>
    <w:lvl w:ilvl="7" w:tplc="8F729966">
      <w:start w:val="1"/>
      <w:numFmt w:val="bullet"/>
      <w:lvlText w:val="○"/>
      <w:lvlJc w:val="left"/>
      <w:pPr>
        <w:tabs>
          <w:tab w:val="num" w:pos="5760"/>
        </w:tabs>
        <w:ind w:left="5760" w:hanging="360"/>
      </w:pPr>
      <w:rPr>
        <w:rFonts w:ascii="Courier New" w:eastAsia="Courier New" w:hAnsi="Courier New" w:cs="Courier New"/>
        <w:b w:val="0"/>
        <w:bCs w:val="0"/>
        <w:i w:val="0"/>
        <w:iCs w:val="0"/>
        <w:strike w:val="0"/>
        <w:color w:val="000000"/>
        <w:sz w:val="20"/>
        <w:szCs w:val="20"/>
        <w:u w:val="none"/>
      </w:rPr>
    </w:lvl>
    <w:lvl w:ilvl="8" w:tplc="77C40958">
      <w:start w:val="1"/>
      <w:numFmt w:val="bullet"/>
      <w:lvlText w:val="■"/>
      <w:lvlJc w:val="right"/>
      <w:pPr>
        <w:tabs>
          <w:tab w:val="num" w:pos="6480"/>
        </w:tabs>
        <w:ind w:left="6480" w:hanging="180"/>
      </w:pPr>
      <w:rPr>
        <w:rFonts w:ascii="Verdana" w:eastAsia="Verdana" w:hAnsi="Verdana" w:cs="Verdana"/>
        <w:b w:val="0"/>
        <w:bCs w:val="0"/>
        <w:i w:val="0"/>
        <w:iCs w:val="0"/>
        <w:strike w:val="0"/>
        <w:color w:val="000000"/>
        <w:sz w:val="20"/>
        <w:szCs w:val="20"/>
        <w:u w:val="none"/>
      </w:rPr>
    </w:lvl>
  </w:abstractNum>
  <w:abstractNum w:abstractNumId="3">
    <w:nsid w:val="0D2B6ACD"/>
    <w:multiLevelType w:val="hybridMultilevel"/>
    <w:tmpl w:val="0B0E73FA"/>
    <w:lvl w:ilvl="0" w:tplc="10090001">
      <w:start w:val="1"/>
      <w:numFmt w:val="bullet"/>
      <w:lvlText w:val=""/>
      <w:lvlJc w:val="left"/>
      <w:pPr>
        <w:ind w:left="720" w:hanging="360"/>
      </w:pPr>
      <w:rPr>
        <w:rFonts w:ascii="Symbol" w:hAnsi="Symbol" w:hint="default"/>
        <w:b w:val="0"/>
        <w:bCs w:val="0"/>
        <w:i w:val="0"/>
        <w:iCs w:val="0"/>
        <w:strike w:val="0"/>
        <w:color w:val="000000"/>
        <w:sz w:val="24"/>
        <w:szCs w:val="28"/>
        <w:u w:val="none"/>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
    <w:nsid w:val="57285803"/>
    <w:multiLevelType w:val="hybridMultilevel"/>
    <w:tmpl w:val="859E9C82"/>
    <w:lvl w:ilvl="0" w:tplc="E1B8D060">
      <w:start w:val="1"/>
      <w:numFmt w:val="bullet"/>
      <w:lvlText w:val=""/>
      <w:lvlJc w:val="left"/>
      <w:pPr>
        <w:ind w:left="720" w:hanging="360"/>
      </w:pPr>
      <w:rPr>
        <w:rFonts w:ascii="Wingdings" w:hAnsi="Wingdings" w:hint="default"/>
        <w:b w:val="0"/>
        <w:bCs w:val="0"/>
        <w:i w:val="0"/>
        <w:iCs w:val="0"/>
        <w:strike w:val="0"/>
        <w:color w:val="000000"/>
        <w:sz w:val="24"/>
        <w:szCs w:val="28"/>
        <w:u w:val="none"/>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
    <w:nsid w:val="71DE3329"/>
    <w:multiLevelType w:val="hybridMultilevel"/>
    <w:tmpl w:val="E17ABD6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
    <w:nsid w:val="77E30594"/>
    <w:multiLevelType w:val="hybridMultilevel"/>
    <w:tmpl w:val="68120BA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5"/>
  </w:num>
  <w:num w:numId="4">
    <w:abstractNumId w:val="6"/>
  </w:num>
  <w:num w:numId="5">
    <w:abstractNumId w:val="2"/>
  </w:num>
  <w:num w:numId="6">
    <w:abstractNumId w:val="4"/>
  </w:num>
  <w:num w:numId="7">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proofState w:spelling="clean" w:grammar="clean"/>
  <w:stylePaneFormatFilter w:val="3F01"/>
  <w:defaultTabStop w:val="720"/>
  <w:drawingGridHorizontalSpacing w:val="120"/>
  <w:displayHorizontalDrawingGridEvery w:val="2"/>
  <w:noPunctuationKerning/>
  <w:characterSpacingControl w:val="doNotCompress"/>
  <w:footnotePr>
    <w:footnote w:id="-1"/>
    <w:footnote w:id="0"/>
  </w:footnotePr>
  <w:endnotePr>
    <w:endnote w:id="-1"/>
    <w:endnote w:id="0"/>
  </w:endnotePr>
  <w:compat/>
  <w:rsids>
    <w:rsidRoot w:val="00A77B3E"/>
    <w:rsid w:val="00052696"/>
    <w:rsid w:val="000C0E78"/>
    <w:rsid w:val="00377CAD"/>
    <w:rsid w:val="00466E23"/>
    <w:rsid w:val="00530293"/>
    <w:rsid w:val="00716671"/>
    <w:rsid w:val="007D26AC"/>
    <w:rsid w:val="00864021"/>
    <w:rsid w:val="00A67D63"/>
    <w:rsid w:val="00A77B3E"/>
    <w:rsid w:val="00E01DD9"/>
  </w:rsids>
  <m:mathPr>
    <m:mathFont m:val="Cambria Math"/>
    <m:brkBin m:val="before"/>
    <m:brkBinSub m:val="--"/>
    <m:smallFrac m:val="off"/>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CA" w:eastAsia="en-CA"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052696"/>
    <w:rPr>
      <w:color w:val="000000"/>
      <w:sz w:val="24"/>
      <w:szCs w:val="24"/>
    </w:rPr>
  </w:style>
  <w:style w:type="paragraph" w:styleId="Heading1">
    <w:name w:val="heading 1"/>
    <w:basedOn w:val="Normal"/>
    <w:next w:val="Normal"/>
    <w:qFormat/>
    <w:rsid w:val="00EF7B96"/>
    <w:pPr>
      <w:spacing w:before="240" w:after="60"/>
      <w:outlineLvl w:val="0"/>
    </w:pPr>
    <w:rPr>
      <w:rFonts w:ascii="Arial" w:eastAsia="Arial" w:hAnsi="Arial" w:cs="Arial"/>
      <w:b/>
      <w:bCs/>
      <w:sz w:val="32"/>
      <w:szCs w:val="32"/>
    </w:rPr>
  </w:style>
  <w:style w:type="paragraph" w:styleId="Heading2">
    <w:name w:val="heading 2"/>
    <w:basedOn w:val="Normal"/>
    <w:next w:val="Normal"/>
    <w:qFormat/>
    <w:rsid w:val="00EF7B96"/>
    <w:pPr>
      <w:spacing w:before="240" w:after="60"/>
      <w:outlineLvl w:val="1"/>
    </w:pPr>
    <w:rPr>
      <w:rFonts w:ascii="Arial" w:eastAsia="Arial" w:hAnsi="Arial" w:cs="Arial"/>
      <w:b/>
      <w:bCs/>
      <w:i/>
      <w:iCs/>
      <w:sz w:val="28"/>
      <w:szCs w:val="28"/>
    </w:rPr>
  </w:style>
  <w:style w:type="paragraph" w:styleId="Heading3">
    <w:name w:val="heading 3"/>
    <w:basedOn w:val="Normal"/>
    <w:next w:val="Normal"/>
    <w:qFormat/>
    <w:rsid w:val="00EF7B96"/>
    <w:pPr>
      <w:spacing w:before="240" w:after="60"/>
      <w:outlineLvl w:val="2"/>
    </w:pPr>
    <w:rPr>
      <w:rFonts w:ascii="Arial" w:eastAsia="Arial" w:hAnsi="Arial" w:cs="Arial"/>
      <w:b/>
      <w:bCs/>
      <w:sz w:val="26"/>
      <w:szCs w:val="26"/>
    </w:rPr>
  </w:style>
  <w:style w:type="paragraph" w:styleId="Heading4">
    <w:name w:val="heading 4"/>
    <w:basedOn w:val="Normal"/>
    <w:next w:val="Normal"/>
    <w:qFormat/>
    <w:rsid w:val="00EF7B96"/>
    <w:pPr>
      <w:spacing w:before="240" w:after="60"/>
      <w:outlineLvl w:val="3"/>
    </w:pPr>
    <w:rPr>
      <w:b/>
      <w:bCs/>
      <w:sz w:val="28"/>
      <w:szCs w:val="28"/>
    </w:rPr>
  </w:style>
  <w:style w:type="paragraph" w:styleId="Heading5">
    <w:name w:val="heading 5"/>
    <w:basedOn w:val="Normal"/>
    <w:next w:val="Normal"/>
    <w:qFormat/>
    <w:rsid w:val="00EF7B96"/>
    <w:pPr>
      <w:spacing w:before="240" w:after="60"/>
      <w:outlineLvl w:val="4"/>
    </w:pPr>
    <w:rPr>
      <w:b/>
      <w:bCs/>
      <w:i/>
      <w:iCs/>
      <w:sz w:val="26"/>
      <w:szCs w:val="26"/>
    </w:rPr>
  </w:style>
  <w:style w:type="paragraph" w:styleId="Heading6">
    <w:name w:val="heading 6"/>
    <w:basedOn w:val="Normal"/>
    <w:next w:val="Normal"/>
    <w:qFormat/>
    <w:rsid w:val="00EF7B96"/>
    <w:pPr>
      <w:spacing w:before="240" w:after="60"/>
      <w:outlineLvl w:val="5"/>
    </w:pPr>
    <w:rPr>
      <w:b/>
      <w:bCs/>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qFormat/>
    <w:rsid w:val="00EF7B96"/>
    <w:pPr>
      <w:spacing w:before="240" w:after="60"/>
      <w:jc w:val="center"/>
    </w:pPr>
    <w:rPr>
      <w:rFonts w:ascii="Arial" w:eastAsia="Arial" w:hAnsi="Arial" w:cs="Arial"/>
      <w:b/>
      <w:bCs/>
      <w:sz w:val="32"/>
      <w:szCs w:val="32"/>
    </w:rPr>
  </w:style>
  <w:style w:type="paragraph" w:styleId="Subtitle">
    <w:name w:val="Subtitle"/>
    <w:basedOn w:val="Normal"/>
    <w:qFormat/>
    <w:rsid w:val="00EF7B96"/>
    <w:pPr>
      <w:spacing w:after="60"/>
      <w:jc w:val="center"/>
    </w:pPr>
    <w:rPr>
      <w:rFonts w:ascii="Arial" w:eastAsia="Arial" w:hAnsi="Arial" w:cs="Arial"/>
    </w:rPr>
  </w:style>
  <w:style w:type="paragraph" w:styleId="BalloonText">
    <w:name w:val="Balloon Text"/>
    <w:basedOn w:val="Normal"/>
    <w:link w:val="BalloonTextChar"/>
    <w:rsid w:val="00466E23"/>
    <w:rPr>
      <w:rFonts w:ascii="Tahoma" w:hAnsi="Tahoma" w:cs="Tahoma"/>
      <w:sz w:val="16"/>
      <w:szCs w:val="16"/>
    </w:rPr>
  </w:style>
  <w:style w:type="character" w:customStyle="1" w:styleId="BalloonTextChar">
    <w:name w:val="Balloon Text Char"/>
    <w:basedOn w:val="DefaultParagraphFont"/>
    <w:link w:val="BalloonText"/>
    <w:rsid w:val="00466E23"/>
    <w:rPr>
      <w:rFonts w:ascii="Tahoma" w:hAnsi="Tahoma" w:cs="Tahoma"/>
      <w:color w:val="000000"/>
      <w:sz w:val="16"/>
      <w:szCs w:val="16"/>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image" Target="file:///\\BCOQSQL2K8\Youth\cboqyouth%20files\curriculum\breathe-sr\final%20version\module4\Image_0" TargetMode="External"/><Relationship Id="rId13" Type="http://schemas.openxmlformats.org/officeDocument/2006/relationships/image" Target="media/image4.png"/><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file:///\\BCOQSQL2K8\Youth\cboqyouth%20files\curriculum\breathe-sr\final%20version\module4\Image_2" TargetMode="External"/><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file:///\\BCOQSQL2K8\Youth\cboqyouth%20files\curriculum\breathe-sr\final%20version\module4\Image_4" TargetMode="Externa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image" Target="media/image5.png"/><Relationship Id="rId10" Type="http://schemas.openxmlformats.org/officeDocument/2006/relationships/image" Target="file:///\\BCOQSQL2K8\Youth\cboqyouth%20files\curriculum\breathe-sr\final%20version\module4\Image_1"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file:///\\BCOQSQL2K8\Youth\cboqyouth%20files\curriculum\breathe-sr\final%20version\module4\Image_3"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10</Pages>
  <Words>1063</Words>
  <Characters>6065</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7114</CharactersWithSpaces>
  <SharedDoc>false</SharedDoc>
  <HLinks>
    <vt:vector size="30" baseType="variant">
      <vt:variant>
        <vt:i4>5570669</vt:i4>
      </vt:variant>
      <vt:variant>
        <vt:i4>8208</vt:i4>
      </vt:variant>
      <vt:variant>
        <vt:i4>1025</vt:i4>
      </vt:variant>
      <vt:variant>
        <vt:i4>1</vt:i4>
      </vt:variant>
      <vt:variant>
        <vt:lpwstr>Image_0</vt:lpwstr>
      </vt:variant>
      <vt:variant>
        <vt:lpwstr/>
      </vt:variant>
      <vt:variant>
        <vt:i4>5570669</vt:i4>
      </vt:variant>
      <vt:variant>
        <vt:i4>8276</vt:i4>
      </vt:variant>
      <vt:variant>
        <vt:i4>1026</vt:i4>
      </vt:variant>
      <vt:variant>
        <vt:i4>1</vt:i4>
      </vt:variant>
      <vt:variant>
        <vt:lpwstr>Image_1</vt:lpwstr>
      </vt:variant>
      <vt:variant>
        <vt:lpwstr/>
      </vt:variant>
      <vt:variant>
        <vt:i4>5570669</vt:i4>
      </vt:variant>
      <vt:variant>
        <vt:i4>8344</vt:i4>
      </vt:variant>
      <vt:variant>
        <vt:i4>1027</vt:i4>
      </vt:variant>
      <vt:variant>
        <vt:i4>1</vt:i4>
      </vt:variant>
      <vt:variant>
        <vt:lpwstr>Image_2</vt:lpwstr>
      </vt:variant>
      <vt:variant>
        <vt:lpwstr/>
      </vt:variant>
      <vt:variant>
        <vt:i4>5570669</vt:i4>
      </vt:variant>
      <vt:variant>
        <vt:i4>8412</vt:i4>
      </vt:variant>
      <vt:variant>
        <vt:i4>1028</vt:i4>
      </vt:variant>
      <vt:variant>
        <vt:i4>1</vt:i4>
      </vt:variant>
      <vt:variant>
        <vt:lpwstr>Image_3</vt:lpwstr>
      </vt:variant>
      <vt:variant>
        <vt:lpwstr/>
      </vt:variant>
      <vt:variant>
        <vt:i4>5570669</vt:i4>
      </vt:variant>
      <vt:variant>
        <vt:i4>8481</vt:i4>
      </vt:variant>
      <vt:variant>
        <vt:i4>1029</vt:i4>
      </vt:variant>
      <vt:variant>
        <vt:i4>1</vt:i4>
      </vt:variant>
      <vt:variant>
        <vt:lpwstr>Image_4</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bcoqyouthintern1</dc:creator>
  <cp:lastModifiedBy>Alvin Lau</cp:lastModifiedBy>
  <cp:revision>3</cp:revision>
  <cp:lastPrinted>2012-07-18T02:36:00Z</cp:lastPrinted>
  <dcterms:created xsi:type="dcterms:W3CDTF">2012-06-22T19:18:00Z</dcterms:created>
  <dcterms:modified xsi:type="dcterms:W3CDTF">2012-07-18T02:36:00Z</dcterms:modified>
</cp:coreProperties>
</file>